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C8C8C5" w14:textId="282C012C" w:rsidR="003C59DD" w:rsidRDefault="006A73B7" w:rsidP="003D58F4">
      <w:pPr>
        <w:spacing w:after="240"/>
        <w:jc w:val="right"/>
        <w:rPr>
          <w:rFonts w:ascii="Arial" w:hAnsi="Arial" w:cs="Arial"/>
        </w:rPr>
      </w:pPr>
      <w:r w:rsidRPr="00396EE6">
        <w:rPr>
          <w:rFonts w:ascii="Arial" w:hAnsi="Arial" w:cs="Arial"/>
        </w:rPr>
        <w:t xml:space="preserve">Załącznik nr </w:t>
      </w:r>
      <w:r w:rsidR="005C4A25">
        <w:rPr>
          <w:rFonts w:ascii="Arial" w:hAnsi="Arial" w:cs="Arial"/>
        </w:rPr>
        <w:t>4</w:t>
      </w:r>
      <w:r w:rsidR="00B66343" w:rsidRPr="00396EE6">
        <w:rPr>
          <w:rFonts w:ascii="Arial" w:hAnsi="Arial" w:cs="Arial"/>
        </w:rPr>
        <w:t xml:space="preserve"> do S</w:t>
      </w:r>
      <w:r w:rsidRPr="00396EE6">
        <w:rPr>
          <w:rFonts w:ascii="Arial" w:hAnsi="Arial" w:cs="Arial"/>
        </w:rPr>
        <w:t>WZ</w:t>
      </w:r>
    </w:p>
    <w:p w14:paraId="3F98A632" w14:textId="77777777" w:rsidR="003962AB" w:rsidRPr="00DA2592" w:rsidRDefault="003962AB" w:rsidP="003962AB">
      <w:pPr>
        <w:spacing w:before="240"/>
        <w:rPr>
          <w:rFonts w:ascii="Arial" w:hAnsi="Arial" w:cs="Arial"/>
          <w:b/>
        </w:rPr>
      </w:pPr>
      <w:r w:rsidRPr="00DA2592">
        <w:rPr>
          <w:rFonts w:ascii="Arial" w:hAnsi="Arial" w:cs="Arial"/>
          <w:b/>
        </w:rPr>
        <w:t>ZAMAWIAJĄCY:</w:t>
      </w:r>
    </w:p>
    <w:p w14:paraId="5E2C9F2F" w14:textId="77777777" w:rsidR="003962AB" w:rsidRPr="00812CFF" w:rsidRDefault="003962AB" w:rsidP="003962AB">
      <w:pPr>
        <w:rPr>
          <w:rFonts w:ascii="Arial" w:hAnsi="Arial" w:cs="Arial"/>
          <w:bCs/>
        </w:rPr>
      </w:pPr>
      <w:r w:rsidRPr="00812CFF">
        <w:rPr>
          <w:rFonts w:ascii="Arial" w:hAnsi="Arial" w:cs="Arial"/>
          <w:bCs/>
        </w:rPr>
        <w:t>Gmina Jodłownik,</w:t>
      </w:r>
    </w:p>
    <w:p w14:paraId="70E3B1CD" w14:textId="77777777" w:rsidR="003962AB" w:rsidRPr="00812CFF" w:rsidRDefault="003962AB" w:rsidP="00FE0B40">
      <w:pPr>
        <w:tabs>
          <w:tab w:val="left" w:pos="993"/>
        </w:tabs>
        <w:spacing w:after="480"/>
        <w:rPr>
          <w:rFonts w:ascii="Arial" w:hAnsi="Arial" w:cs="Arial"/>
          <w:bCs/>
        </w:rPr>
      </w:pPr>
      <w:r w:rsidRPr="00812CFF">
        <w:rPr>
          <w:rFonts w:ascii="Arial" w:hAnsi="Arial" w:cs="Arial"/>
          <w:bCs/>
        </w:rPr>
        <w:t>34-620 Jodłownik 198</w:t>
      </w:r>
    </w:p>
    <w:p w14:paraId="283577F9" w14:textId="6CFAD6BE" w:rsidR="003C59DD" w:rsidRPr="00DA2592" w:rsidRDefault="00324B83" w:rsidP="00665724">
      <w:pPr>
        <w:jc w:val="center"/>
        <w:rPr>
          <w:rFonts w:ascii="Arial" w:hAnsi="Arial" w:cs="Arial"/>
          <w:b/>
        </w:rPr>
      </w:pPr>
      <w:r w:rsidRPr="00DA2592">
        <w:rPr>
          <w:rFonts w:ascii="Arial" w:hAnsi="Arial" w:cs="Arial"/>
          <w:b/>
        </w:rPr>
        <w:t xml:space="preserve">OŚWIADCZENIE O </w:t>
      </w:r>
      <w:r w:rsidR="00D13C44" w:rsidRPr="00DA2592">
        <w:rPr>
          <w:rFonts w:ascii="Arial" w:hAnsi="Arial" w:cs="Arial"/>
          <w:b/>
        </w:rPr>
        <w:t>SPEŁNIENIU WARUNKÓW UDZIAŁU W</w:t>
      </w:r>
      <w:r w:rsidR="003D58F4">
        <w:rPr>
          <w:rFonts w:ascii="Arial" w:hAnsi="Arial" w:cs="Arial"/>
          <w:b/>
        </w:rPr>
        <w:t xml:space="preserve"> </w:t>
      </w:r>
      <w:r w:rsidR="00D13C44" w:rsidRPr="00DA2592">
        <w:rPr>
          <w:rFonts w:ascii="Arial" w:hAnsi="Arial" w:cs="Arial"/>
          <w:b/>
        </w:rPr>
        <w:t>POSTĘPOWANIU</w:t>
      </w:r>
    </w:p>
    <w:p w14:paraId="0115DCA2" w14:textId="7C7B650D" w:rsidR="005B2114" w:rsidRPr="00DA2592" w:rsidRDefault="005B2114" w:rsidP="003D58F4">
      <w:pPr>
        <w:spacing w:before="240"/>
        <w:rPr>
          <w:rFonts w:ascii="Arial" w:hAnsi="Arial" w:cs="Arial"/>
          <w:b/>
        </w:rPr>
      </w:pPr>
      <w:r w:rsidRPr="00DA2592">
        <w:rPr>
          <w:rFonts w:ascii="Arial" w:hAnsi="Arial" w:cs="Arial"/>
          <w:b/>
        </w:rPr>
        <w:t>WYKONAWCA</w:t>
      </w:r>
      <w:r w:rsidR="00586213" w:rsidRPr="00DA2592">
        <w:rPr>
          <w:rFonts w:ascii="Arial" w:hAnsi="Arial" w:cs="Arial"/>
          <w:b/>
        </w:rPr>
        <w:t>*</w:t>
      </w:r>
      <w:r w:rsidRPr="00DA2592">
        <w:rPr>
          <w:rFonts w:ascii="Arial" w:hAnsi="Arial" w:cs="Arial"/>
          <w:b/>
        </w:rPr>
        <w:t>:</w:t>
      </w:r>
    </w:p>
    <w:p w14:paraId="58C73D3E" w14:textId="24E09B63" w:rsidR="00F824F2" w:rsidRPr="00DA2592" w:rsidRDefault="00F824F2" w:rsidP="00665724">
      <w:pPr>
        <w:rPr>
          <w:rFonts w:ascii="Arial" w:hAnsi="Arial" w:cs="Arial"/>
        </w:rPr>
      </w:pPr>
      <w:r w:rsidRPr="00DA2592">
        <w:rPr>
          <w:rFonts w:ascii="Arial" w:hAnsi="Arial" w:cs="Arial"/>
          <w:b/>
        </w:rPr>
        <w:t>WYKONAWCA SKŁADAJĄCY OFERTĘ WSPÓLNIE Z INNYM/I</w:t>
      </w:r>
      <w:r w:rsidR="00586213" w:rsidRPr="00DA2592">
        <w:rPr>
          <w:rFonts w:ascii="Arial" w:hAnsi="Arial" w:cs="Arial"/>
          <w:b/>
        </w:rPr>
        <w:t>*</w:t>
      </w:r>
      <w:r w:rsidRPr="00DA2592">
        <w:rPr>
          <w:rFonts w:ascii="Arial" w:hAnsi="Arial" w:cs="Arial"/>
          <w:b/>
        </w:rPr>
        <w:t>:</w:t>
      </w:r>
    </w:p>
    <w:p w14:paraId="34591DE4" w14:textId="32C43DAE" w:rsidR="005B2114" w:rsidRPr="00DA2592" w:rsidRDefault="005B2114" w:rsidP="00665724">
      <w:pPr>
        <w:ind w:left="360" w:hanging="360"/>
        <w:jc w:val="both"/>
        <w:rPr>
          <w:rFonts w:ascii="Arial" w:hAnsi="Arial" w:cs="Arial"/>
        </w:rPr>
      </w:pPr>
      <w:r w:rsidRPr="00DA2592">
        <w:rPr>
          <w:rFonts w:ascii="Arial" w:hAnsi="Arial" w:cs="Arial"/>
        </w:rPr>
        <w:t>Nazwa Wykonawcy:</w:t>
      </w:r>
      <w:r w:rsidRPr="008F56DE">
        <w:rPr>
          <w:rFonts w:ascii="Arial" w:hAnsi="Arial" w:cs="Arial"/>
          <w:sz w:val="22"/>
          <w:szCs w:val="22"/>
        </w:rPr>
        <w:t>………………………</w:t>
      </w:r>
      <w:r w:rsidR="008F56DE">
        <w:rPr>
          <w:rFonts w:ascii="Arial" w:hAnsi="Arial" w:cs="Arial"/>
          <w:sz w:val="22"/>
          <w:szCs w:val="22"/>
        </w:rPr>
        <w:t>………</w:t>
      </w:r>
      <w:r w:rsidRPr="008F56DE">
        <w:rPr>
          <w:rFonts w:ascii="Arial" w:hAnsi="Arial" w:cs="Arial"/>
          <w:sz w:val="22"/>
          <w:szCs w:val="22"/>
        </w:rPr>
        <w:t>…………………………………………………</w:t>
      </w:r>
    </w:p>
    <w:p w14:paraId="74C570F1" w14:textId="2D7F01F8" w:rsidR="003C59DD" w:rsidRPr="00DA2592" w:rsidRDefault="005B2114" w:rsidP="00665724">
      <w:pPr>
        <w:rPr>
          <w:rFonts w:ascii="Arial" w:hAnsi="Arial" w:cs="Arial"/>
        </w:rPr>
      </w:pPr>
      <w:r w:rsidRPr="00DA2592">
        <w:rPr>
          <w:rFonts w:ascii="Arial" w:hAnsi="Arial" w:cs="Arial"/>
        </w:rPr>
        <w:t>Adres Wykonawcy:</w:t>
      </w:r>
      <w:r w:rsidRPr="008F56DE">
        <w:rPr>
          <w:rFonts w:ascii="Arial" w:hAnsi="Arial" w:cs="Arial"/>
          <w:sz w:val="22"/>
          <w:szCs w:val="22"/>
        </w:rPr>
        <w:t>……………</w:t>
      </w:r>
      <w:r w:rsidR="008F56DE">
        <w:rPr>
          <w:rFonts w:ascii="Arial" w:hAnsi="Arial" w:cs="Arial"/>
          <w:sz w:val="22"/>
          <w:szCs w:val="22"/>
        </w:rPr>
        <w:t>……..</w:t>
      </w:r>
      <w:r w:rsidRPr="008F56DE">
        <w:rPr>
          <w:rFonts w:ascii="Arial" w:hAnsi="Arial" w:cs="Arial"/>
          <w:sz w:val="22"/>
          <w:szCs w:val="22"/>
        </w:rPr>
        <w:t>………………………………………………………………</w:t>
      </w:r>
    </w:p>
    <w:p w14:paraId="35656CFB" w14:textId="544357DE" w:rsidR="00F824F2" w:rsidRPr="00A318E4" w:rsidRDefault="00586213" w:rsidP="003D58F4">
      <w:pPr>
        <w:spacing w:before="240"/>
        <w:rPr>
          <w:rFonts w:ascii="Arial" w:hAnsi="Arial" w:cs="Arial"/>
          <w:bCs/>
          <w:i/>
          <w:iCs/>
          <w:sz w:val="18"/>
          <w:szCs w:val="18"/>
        </w:rPr>
      </w:pPr>
      <w:r w:rsidRPr="00A318E4">
        <w:rPr>
          <w:rFonts w:ascii="Arial" w:hAnsi="Arial" w:cs="Arial"/>
          <w:bCs/>
          <w:i/>
          <w:iCs/>
          <w:sz w:val="18"/>
          <w:szCs w:val="18"/>
        </w:rPr>
        <w:t>*- zakreślić właściwe</w:t>
      </w:r>
    </w:p>
    <w:p w14:paraId="413A9087" w14:textId="6E0D2BFC" w:rsidR="00F824F2" w:rsidRPr="00DA2592" w:rsidRDefault="00F824F2" w:rsidP="003D58F4">
      <w:pPr>
        <w:spacing w:before="240"/>
        <w:jc w:val="center"/>
        <w:rPr>
          <w:rFonts w:ascii="Arial" w:hAnsi="Arial" w:cs="Arial"/>
          <w:b/>
          <w:bCs/>
          <w:sz w:val="22"/>
          <w:szCs w:val="22"/>
        </w:rPr>
      </w:pPr>
      <w:r w:rsidRPr="00DA2592">
        <w:rPr>
          <w:rFonts w:ascii="Arial" w:hAnsi="Arial" w:cs="Arial"/>
          <w:b/>
          <w:bCs/>
          <w:sz w:val="22"/>
          <w:szCs w:val="22"/>
        </w:rPr>
        <w:t xml:space="preserve">Oświadczenie wykonawcy składane na podstawie </w:t>
      </w:r>
      <w:r w:rsidR="00370BA1">
        <w:rPr>
          <w:rFonts w:ascii="Arial" w:hAnsi="Arial" w:cs="Arial"/>
          <w:b/>
          <w:bCs/>
          <w:sz w:val="22"/>
          <w:szCs w:val="22"/>
        </w:rPr>
        <w:t>wymagań SWZ</w:t>
      </w:r>
    </w:p>
    <w:p w14:paraId="7FFC584B" w14:textId="77777777" w:rsidR="003D58F4" w:rsidRDefault="00F824F2" w:rsidP="003D58F4">
      <w:pPr>
        <w:spacing w:after="240"/>
        <w:jc w:val="center"/>
        <w:rPr>
          <w:rFonts w:ascii="Arial" w:hAnsi="Arial" w:cs="Arial"/>
          <w:b/>
          <w:bCs/>
          <w:sz w:val="22"/>
          <w:szCs w:val="22"/>
        </w:rPr>
      </w:pPr>
      <w:r w:rsidRPr="00DA2592">
        <w:rPr>
          <w:rFonts w:ascii="Arial" w:hAnsi="Arial" w:cs="Arial"/>
          <w:b/>
          <w:bCs/>
          <w:sz w:val="22"/>
          <w:szCs w:val="22"/>
        </w:rPr>
        <w:t>DOTYCZĄCE SPEŁNIANIA WARUNKÓW UDZIAŁU W POSTĘPOWANIU.</w:t>
      </w:r>
    </w:p>
    <w:p w14:paraId="40C9B70B" w14:textId="511B2DF9" w:rsidR="00F824F2" w:rsidRPr="00DA2592" w:rsidRDefault="00F824F2" w:rsidP="003D58F4">
      <w:pPr>
        <w:spacing w:after="240"/>
        <w:ind w:firstLine="425"/>
        <w:rPr>
          <w:rFonts w:ascii="Arial" w:hAnsi="Arial" w:cs="Arial"/>
          <w:sz w:val="22"/>
          <w:szCs w:val="22"/>
        </w:rPr>
      </w:pPr>
      <w:r w:rsidRPr="00FA5DB3">
        <w:rPr>
          <w:rFonts w:ascii="Arial" w:hAnsi="Arial" w:cs="Arial"/>
          <w:sz w:val="22"/>
          <w:szCs w:val="22"/>
        </w:rPr>
        <w:t xml:space="preserve">Na potrzeby postępowania o udzielenie zamówienia </w:t>
      </w:r>
      <w:r w:rsidR="00FA5DB3" w:rsidRPr="00FA5DB3">
        <w:rPr>
          <w:rFonts w:ascii="Arial" w:hAnsi="Arial" w:cs="Arial"/>
          <w:sz w:val="22"/>
          <w:szCs w:val="22"/>
        </w:rPr>
        <w:t>publicznego</w:t>
      </w:r>
      <w:r w:rsidRPr="00FA5DB3">
        <w:rPr>
          <w:rFonts w:ascii="Arial" w:hAnsi="Arial" w:cs="Arial"/>
          <w:sz w:val="22"/>
          <w:szCs w:val="22"/>
        </w:rPr>
        <w:t xml:space="preserve"> n</w:t>
      </w:r>
      <w:r w:rsidR="00FA5DB3" w:rsidRPr="00FA5DB3">
        <w:rPr>
          <w:rFonts w:ascii="Arial" w:hAnsi="Arial" w:cs="Arial"/>
          <w:sz w:val="22"/>
          <w:szCs w:val="22"/>
        </w:rPr>
        <w:t xml:space="preserve">a </w:t>
      </w:r>
      <w:r w:rsidR="00FE0B40" w:rsidRPr="00FE0B40">
        <w:rPr>
          <w:rFonts w:ascii="Arial" w:hAnsi="Arial" w:cs="Arial"/>
          <w:b/>
          <w:bCs/>
          <w:sz w:val="22"/>
          <w:szCs w:val="22"/>
        </w:rPr>
        <w:t>ur</w:t>
      </w:r>
      <w:r w:rsidR="00AF448E" w:rsidRPr="00FE0B40">
        <w:rPr>
          <w:rFonts w:ascii="Arial" w:hAnsi="Arial" w:cs="Arial"/>
          <w:b/>
          <w:bCs/>
          <w:sz w:val="22"/>
          <w:szCs w:val="22"/>
        </w:rPr>
        <w:t>e</w:t>
      </w:r>
      <w:r w:rsidR="00AF448E" w:rsidRPr="00AF448E">
        <w:rPr>
          <w:rFonts w:ascii="Arial" w:hAnsi="Arial" w:cs="Arial"/>
          <w:b/>
          <w:bCs/>
          <w:sz w:val="22"/>
          <w:szCs w:val="22"/>
        </w:rPr>
        <w:t>gulowanie gospodarki wodno-kanalizacyjnej na terenie Gminy Jodłownik</w:t>
      </w:r>
      <w:r w:rsidR="00FE0B40">
        <w:rPr>
          <w:rFonts w:ascii="Arial" w:hAnsi="Arial" w:cs="Arial"/>
          <w:b/>
          <w:bCs/>
          <w:sz w:val="22"/>
          <w:szCs w:val="22"/>
        </w:rPr>
        <w:t xml:space="preserve"> w miejscowości </w:t>
      </w:r>
      <w:proofErr w:type="spellStart"/>
      <w:r w:rsidR="00FE0B40">
        <w:rPr>
          <w:rFonts w:ascii="Arial" w:hAnsi="Arial" w:cs="Arial"/>
          <w:b/>
          <w:bCs/>
          <w:sz w:val="22"/>
          <w:szCs w:val="22"/>
        </w:rPr>
        <w:t>Pogorzany</w:t>
      </w:r>
      <w:proofErr w:type="spellEnd"/>
      <w:r w:rsidR="00FE0B40">
        <w:rPr>
          <w:rFonts w:ascii="Arial" w:hAnsi="Arial" w:cs="Arial"/>
          <w:b/>
          <w:bCs/>
          <w:sz w:val="22"/>
          <w:szCs w:val="22"/>
        </w:rPr>
        <w:t xml:space="preserve"> i Mstów</w:t>
      </w:r>
      <w:r w:rsidRPr="00AF448E">
        <w:rPr>
          <w:rFonts w:ascii="Arial" w:hAnsi="Arial" w:cs="Arial"/>
          <w:sz w:val="22"/>
          <w:szCs w:val="22"/>
        </w:rPr>
        <w:t>,</w:t>
      </w:r>
      <w:r w:rsidR="00A837DF" w:rsidRPr="00E738B6">
        <w:rPr>
          <w:rFonts w:ascii="Arial" w:hAnsi="Arial" w:cs="Arial"/>
          <w:sz w:val="22"/>
          <w:szCs w:val="22"/>
        </w:rPr>
        <w:t xml:space="preserve"> </w:t>
      </w:r>
      <w:r w:rsidRPr="00E738B6">
        <w:rPr>
          <w:rFonts w:ascii="Arial" w:hAnsi="Arial" w:cs="Arial"/>
          <w:sz w:val="22"/>
          <w:szCs w:val="22"/>
        </w:rPr>
        <w:t>prowadzonego</w:t>
      </w:r>
      <w:r w:rsidRPr="00FA5DB3">
        <w:rPr>
          <w:rFonts w:ascii="Arial" w:hAnsi="Arial" w:cs="Arial"/>
          <w:sz w:val="22"/>
          <w:szCs w:val="22"/>
        </w:rPr>
        <w:t xml:space="preserve"> przez </w:t>
      </w:r>
      <w:r w:rsidR="00FA5DB3" w:rsidRPr="00FA5DB3">
        <w:rPr>
          <w:rFonts w:ascii="Arial" w:hAnsi="Arial" w:cs="Arial"/>
          <w:sz w:val="22"/>
          <w:szCs w:val="22"/>
        </w:rPr>
        <w:t>Gminę Jodłownik</w:t>
      </w:r>
      <w:r w:rsidRPr="00FA5DB3">
        <w:rPr>
          <w:rFonts w:ascii="Arial" w:hAnsi="Arial" w:cs="Arial"/>
          <w:i/>
          <w:iCs/>
          <w:sz w:val="22"/>
          <w:szCs w:val="22"/>
        </w:rPr>
        <w:t xml:space="preserve">, </w:t>
      </w:r>
      <w:r w:rsidRPr="00FA5DB3">
        <w:rPr>
          <w:rFonts w:ascii="Arial" w:hAnsi="Arial" w:cs="Arial"/>
          <w:sz w:val="22"/>
          <w:szCs w:val="22"/>
        </w:rPr>
        <w:t>oświadczam, co</w:t>
      </w:r>
      <w:r w:rsidRPr="00DA2592">
        <w:rPr>
          <w:rFonts w:ascii="Arial" w:hAnsi="Arial" w:cs="Arial"/>
          <w:sz w:val="22"/>
          <w:szCs w:val="22"/>
        </w:rPr>
        <w:t xml:space="preserve"> następuje:</w:t>
      </w:r>
    </w:p>
    <w:p w14:paraId="69C0F5AC" w14:textId="77777777" w:rsidR="00F824F2" w:rsidRPr="00DA2592" w:rsidRDefault="00F824F2" w:rsidP="00665724">
      <w:pPr>
        <w:shd w:val="clear" w:color="auto" w:fill="BFBFBF"/>
        <w:jc w:val="center"/>
        <w:rPr>
          <w:rFonts w:ascii="Arial" w:hAnsi="Arial" w:cs="Arial"/>
          <w:b/>
          <w:bCs/>
          <w:sz w:val="22"/>
          <w:szCs w:val="22"/>
        </w:rPr>
      </w:pPr>
      <w:r w:rsidRPr="00DA2592">
        <w:rPr>
          <w:rFonts w:ascii="Arial" w:hAnsi="Arial" w:cs="Arial"/>
          <w:b/>
          <w:bCs/>
          <w:sz w:val="22"/>
          <w:szCs w:val="22"/>
        </w:rPr>
        <w:t>INFORMACJA DOTYCZĄCA WYKONAWCY:</w:t>
      </w:r>
    </w:p>
    <w:p w14:paraId="2A9DA91E" w14:textId="58CEA36A" w:rsidR="00F824F2" w:rsidRPr="00DA2592" w:rsidRDefault="00F824F2" w:rsidP="003D58F4">
      <w:pPr>
        <w:spacing w:before="240"/>
        <w:ind w:firstLine="284"/>
        <w:rPr>
          <w:rFonts w:ascii="Arial" w:hAnsi="Arial" w:cs="Arial"/>
          <w:sz w:val="22"/>
          <w:szCs w:val="22"/>
        </w:rPr>
      </w:pPr>
      <w:r w:rsidRPr="00DA2592">
        <w:rPr>
          <w:rFonts w:ascii="Arial" w:hAnsi="Arial" w:cs="Arial"/>
          <w:sz w:val="22"/>
          <w:szCs w:val="22"/>
        </w:rPr>
        <w:t>Oświadczam, że samodzielnie spełniam warunki udziału w postępowaniu określone przez zamawiającego w</w:t>
      </w:r>
      <w:r w:rsidR="003D58F4">
        <w:rPr>
          <w:rFonts w:ascii="Arial" w:hAnsi="Arial" w:cs="Arial"/>
          <w:sz w:val="22"/>
          <w:szCs w:val="22"/>
        </w:rPr>
        <w:t xml:space="preserve"> </w:t>
      </w:r>
      <w:r w:rsidRPr="00DA2592">
        <w:rPr>
          <w:rFonts w:ascii="Arial" w:hAnsi="Arial" w:cs="Arial"/>
          <w:sz w:val="22"/>
          <w:szCs w:val="22"/>
        </w:rPr>
        <w:t>SWZ</w:t>
      </w:r>
      <w:r w:rsidR="00370BA1">
        <w:rPr>
          <w:rFonts w:ascii="Arial" w:hAnsi="Arial" w:cs="Arial"/>
          <w:b/>
          <w:sz w:val="22"/>
          <w:szCs w:val="22"/>
        </w:rPr>
        <w:t>.</w:t>
      </w:r>
    </w:p>
    <w:p w14:paraId="36E1562F" w14:textId="043FADE8" w:rsidR="00F824F2" w:rsidRPr="00DA2592" w:rsidRDefault="00F824F2" w:rsidP="003D58F4">
      <w:pPr>
        <w:spacing w:after="480"/>
        <w:rPr>
          <w:rFonts w:ascii="Arial" w:hAnsi="Arial" w:cs="Arial"/>
          <w:sz w:val="22"/>
          <w:szCs w:val="22"/>
        </w:rPr>
      </w:pPr>
      <w:r w:rsidRPr="00DA2592">
        <w:rPr>
          <w:rFonts w:ascii="Arial" w:hAnsi="Arial" w:cs="Arial"/>
          <w:b/>
          <w:bCs/>
          <w:sz w:val="22"/>
          <w:szCs w:val="22"/>
        </w:rPr>
        <w:t>Pełnomocnictwo w załączeniu lub wskazanie źródła pozyskania</w:t>
      </w:r>
      <w:r w:rsidRPr="00A318E4">
        <w:rPr>
          <w:rStyle w:val="Odwoanieprzypisudolnego"/>
          <w:rFonts w:ascii="Arial" w:hAnsi="Arial" w:cs="Arial"/>
          <w:sz w:val="22"/>
          <w:szCs w:val="22"/>
        </w:rPr>
        <w:footnoteReference w:id="2"/>
      </w:r>
      <w:r w:rsidRPr="00DA2592">
        <w:rPr>
          <w:rFonts w:ascii="Arial" w:hAnsi="Arial" w:cs="Arial"/>
          <w:sz w:val="22"/>
          <w:szCs w:val="22"/>
        </w:rPr>
        <w:t>:www.…………….……..</w:t>
      </w:r>
    </w:p>
    <w:p w14:paraId="743A82AB" w14:textId="6B5A5A1B" w:rsidR="00F824F2" w:rsidRPr="00DA2592" w:rsidRDefault="00F824F2" w:rsidP="003D58F4">
      <w:pPr>
        <w:spacing w:after="480"/>
        <w:rPr>
          <w:rFonts w:ascii="Arial" w:hAnsi="Arial" w:cs="Arial"/>
          <w:sz w:val="22"/>
          <w:szCs w:val="22"/>
        </w:rPr>
      </w:pPr>
      <w:r w:rsidRPr="00DA2592">
        <w:rPr>
          <w:rFonts w:ascii="Arial" w:hAnsi="Arial" w:cs="Arial"/>
          <w:sz w:val="22"/>
          <w:szCs w:val="22"/>
        </w:rPr>
        <w:t>…………….…….</w:t>
      </w:r>
      <w:r w:rsidRPr="00DA2592">
        <w:rPr>
          <w:rFonts w:ascii="Arial" w:hAnsi="Arial" w:cs="Arial"/>
          <w:i/>
          <w:iCs/>
          <w:sz w:val="22"/>
          <w:szCs w:val="22"/>
        </w:rPr>
        <w:t xml:space="preserve">(miejscowość), </w:t>
      </w:r>
      <w:r w:rsidRPr="00DA2592">
        <w:rPr>
          <w:rFonts w:ascii="Arial" w:hAnsi="Arial" w:cs="Arial"/>
          <w:sz w:val="22"/>
          <w:szCs w:val="22"/>
        </w:rPr>
        <w:t>dnia………….…….r.</w:t>
      </w:r>
    </w:p>
    <w:p w14:paraId="0DF0654C" w14:textId="4D8185FC" w:rsidR="00E21C27" w:rsidRPr="008F56DE" w:rsidRDefault="00E21C27" w:rsidP="00E21C27">
      <w:pPr>
        <w:tabs>
          <w:tab w:val="left" w:pos="1080"/>
          <w:tab w:val="left" w:pos="1455"/>
        </w:tabs>
        <w:ind w:left="360"/>
        <w:jc w:val="right"/>
        <w:rPr>
          <w:rFonts w:ascii="Arial" w:eastAsia="Arial" w:hAnsi="Arial" w:cs="Arial"/>
          <w:color w:val="000000"/>
          <w:sz w:val="22"/>
          <w:szCs w:val="22"/>
          <w:lang w:eastAsia="zh-CN"/>
        </w:rPr>
      </w:pPr>
      <w:r w:rsidRPr="008F56DE">
        <w:rPr>
          <w:rFonts w:ascii="Arial" w:eastAsia="Arial" w:hAnsi="Arial" w:cs="Arial"/>
          <w:color w:val="000000"/>
          <w:sz w:val="22"/>
          <w:szCs w:val="22"/>
          <w:lang w:eastAsia="zh-CN"/>
        </w:rPr>
        <w:t>.............................................................................</w:t>
      </w:r>
    </w:p>
    <w:p w14:paraId="5A6ABE45" w14:textId="77777777" w:rsidR="00E21C27" w:rsidRPr="00DA2592" w:rsidRDefault="00E21C27" w:rsidP="00E21C27">
      <w:pPr>
        <w:tabs>
          <w:tab w:val="left" w:pos="0"/>
        </w:tabs>
        <w:jc w:val="right"/>
        <w:rPr>
          <w:rFonts w:ascii="Arial" w:hAnsi="Arial" w:cs="Arial"/>
          <w:sz w:val="22"/>
          <w:szCs w:val="22"/>
        </w:rPr>
      </w:pPr>
      <w:r w:rsidRPr="00DA2592">
        <w:rPr>
          <w:rFonts w:ascii="Arial" w:hAnsi="Arial" w:cs="Arial"/>
          <w:sz w:val="22"/>
          <w:szCs w:val="22"/>
        </w:rPr>
        <w:t>podpis złożony</w:t>
      </w:r>
    </w:p>
    <w:p w14:paraId="2C7232E6" w14:textId="77777777" w:rsidR="00A318E4" w:rsidRDefault="00E21C27" w:rsidP="00A318E4">
      <w:pPr>
        <w:tabs>
          <w:tab w:val="left" w:pos="0"/>
        </w:tabs>
        <w:jc w:val="right"/>
        <w:rPr>
          <w:rFonts w:ascii="Arial" w:hAnsi="Arial" w:cs="Arial"/>
          <w:sz w:val="22"/>
          <w:szCs w:val="22"/>
        </w:rPr>
      </w:pPr>
      <w:r w:rsidRPr="00DA2592">
        <w:rPr>
          <w:rFonts w:ascii="Arial" w:hAnsi="Arial" w:cs="Arial"/>
          <w:sz w:val="22"/>
          <w:szCs w:val="22"/>
        </w:rPr>
        <w:t>przez osobę(osoby) uprawnioną(-e)</w:t>
      </w:r>
    </w:p>
    <w:p w14:paraId="2218260F" w14:textId="3785ED39" w:rsidR="00987BFA" w:rsidRDefault="00000000" w:rsidP="00A318E4">
      <w:pPr>
        <w:tabs>
          <w:tab w:val="left" w:pos="0"/>
        </w:tabs>
        <w:rPr>
          <w:rFonts w:ascii="Arial" w:hAnsi="Arial" w:cs="Arial"/>
          <w:b/>
          <w:bCs/>
          <w:i/>
          <w:sz w:val="22"/>
          <w:szCs w:val="22"/>
        </w:rPr>
      </w:pPr>
      <w:r>
        <w:rPr>
          <w:rFonts w:ascii="Arial" w:hAnsi="Arial" w:cs="Arial"/>
          <w:b/>
          <w:bCs/>
          <w:i/>
          <w:noProof/>
          <w:sz w:val="22"/>
          <w:szCs w:val="22"/>
        </w:rPr>
        <w:pict w14:anchorId="62D7B065">
          <v:rect id="_x0000_i1025" alt="" style="width:453.6pt;height:.05pt;mso-width-percent:0;mso-height-percent:0;mso-width-percent:0;mso-height-percent:0" o:hralign="center" o:hrstd="t" o:hr="t" fillcolor="#a0a0a0" stroked="f"/>
        </w:pict>
      </w:r>
    </w:p>
    <w:p w14:paraId="6C1D9016" w14:textId="1378E3B2" w:rsidR="00F824F2" w:rsidRPr="00DA2592" w:rsidRDefault="00F824F2" w:rsidP="00FE0B40">
      <w:pPr>
        <w:tabs>
          <w:tab w:val="left" w:pos="0"/>
        </w:tabs>
        <w:spacing w:before="240"/>
        <w:rPr>
          <w:rFonts w:ascii="Arial" w:hAnsi="Arial" w:cs="Arial"/>
          <w:b/>
          <w:bCs/>
          <w:i/>
          <w:sz w:val="22"/>
          <w:szCs w:val="22"/>
        </w:rPr>
      </w:pPr>
      <w:r w:rsidRPr="00DA2592">
        <w:rPr>
          <w:rFonts w:ascii="Arial" w:hAnsi="Arial" w:cs="Arial"/>
          <w:b/>
          <w:bCs/>
          <w:i/>
          <w:sz w:val="22"/>
          <w:szCs w:val="22"/>
        </w:rPr>
        <w:t>W przypadku złożenia oferty wspólnej:</w:t>
      </w:r>
    </w:p>
    <w:p w14:paraId="7DAC2B80" w14:textId="77777777" w:rsidR="00F824F2" w:rsidRPr="00DA2592" w:rsidRDefault="00F824F2" w:rsidP="00987BFA">
      <w:pPr>
        <w:pBdr>
          <w:top w:val="single" w:sz="4" w:space="1" w:color="auto"/>
        </w:pBdr>
        <w:spacing w:before="240"/>
        <w:ind w:firstLine="709"/>
        <w:rPr>
          <w:rFonts w:ascii="Arial" w:hAnsi="Arial" w:cs="Arial"/>
          <w:iCs/>
          <w:sz w:val="22"/>
          <w:szCs w:val="22"/>
        </w:rPr>
      </w:pPr>
      <w:r w:rsidRPr="00DA2592">
        <w:rPr>
          <w:rFonts w:ascii="Arial" w:hAnsi="Arial" w:cs="Arial"/>
          <w:iCs/>
          <w:sz w:val="22"/>
          <w:szCs w:val="22"/>
        </w:rPr>
        <w:t>Oświadczamy</w:t>
      </w:r>
      <w:r w:rsidRPr="00DA2592">
        <w:rPr>
          <w:rStyle w:val="Odwoanieprzypisudolnego"/>
          <w:rFonts w:ascii="Arial" w:hAnsi="Arial" w:cs="Arial"/>
          <w:iCs/>
          <w:sz w:val="22"/>
          <w:szCs w:val="22"/>
        </w:rPr>
        <w:footnoteReference w:id="3"/>
      </w:r>
      <w:r w:rsidRPr="00DA2592">
        <w:rPr>
          <w:rFonts w:ascii="Arial" w:hAnsi="Arial" w:cs="Arial"/>
          <w:iCs/>
          <w:sz w:val="22"/>
          <w:szCs w:val="22"/>
        </w:rPr>
        <w:t>, że w zakresie spełnienia warunków udziału w postępowaniu składając ofertę wspólną następujące roboty budowlane, dostawy lub usługi wykonają poszczególni wykonawcy:</w:t>
      </w:r>
    </w:p>
    <w:p w14:paraId="510DC23D" w14:textId="19F03658" w:rsidR="00F824F2" w:rsidRPr="00DA2592" w:rsidRDefault="00F824F2" w:rsidP="00987BFA">
      <w:pPr>
        <w:pBdr>
          <w:top w:val="single" w:sz="4" w:space="1" w:color="auto"/>
        </w:pBdr>
        <w:spacing w:before="240"/>
        <w:jc w:val="both"/>
        <w:rPr>
          <w:rFonts w:ascii="Arial" w:hAnsi="Arial" w:cs="Arial"/>
          <w:iCs/>
          <w:sz w:val="22"/>
          <w:szCs w:val="22"/>
        </w:rPr>
      </w:pPr>
      <w:r w:rsidRPr="00DA2592">
        <w:rPr>
          <w:rFonts w:ascii="Arial" w:hAnsi="Arial" w:cs="Arial"/>
          <w:iCs/>
          <w:sz w:val="22"/>
          <w:szCs w:val="22"/>
        </w:rPr>
        <w:lastRenderedPageBreak/>
        <w:t>Wykonawca:……………………………</w:t>
      </w:r>
      <w:r w:rsidRPr="00DA2592">
        <w:rPr>
          <w:rFonts w:ascii="Arial" w:hAnsi="Arial" w:cs="Arial"/>
          <w:iCs/>
          <w:sz w:val="22"/>
          <w:szCs w:val="22"/>
        </w:rPr>
        <w:tab/>
        <w:t>Zakres:…………………………………..</w:t>
      </w:r>
    </w:p>
    <w:p w14:paraId="17E17800" w14:textId="2F617E39" w:rsidR="00F824F2" w:rsidRPr="00DA2592" w:rsidRDefault="00F824F2" w:rsidP="00987BFA">
      <w:pPr>
        <w:pBdr>
          <w:top w:val="single" w:sz="4" w:space="1" w:color="auto"/>
        </w:pBdr>
        <w:spacing w:after="240"/>
        <w:jc w:val="both"/>
        <w:rPr>
          <w:rFonts w:ascii="Arial" w:hAnsi="Arial" w:cs="Arial"/>
          <w:iCs/>
          <w:sz w:val="22"/>
          <w:szCs w:val="22"/>
        </w:rPr>
      </w:pPr>
      <w:r w:rsidRPr="00DA2592">
        <w:rPr>
          <w:rFonts w:ascii="Arial" w:hAnsi="Arial" w:cs="Arial"/>
          <w:iCs/>
          <w:sz w:val="22"/>
          <w:szCs w:val="22"/>
        </w:rPr>
        <w:t>Wykonawca:……………………………</w:t>
      </w:r>
      <w:r w:rsidRPr="00DA2592">
        <w:rPr>
          <w:rFonts w:ascii="Arial" w:hAnsi="Arial" w:cs="Arial"/>
          <w:iCs/>
          <w:sz w:val="22"/>
          <w:szCs w:val="22"/>
        </w:rPr>
        <w:tab/>
        <w:t>Zakres:…………………………………..</w:t>
      </w:r>
    </w:p>
    <w:p w14:paraId="3FC569AC" w14:textId="036D15E8" w:rsidR="00F824F2" w:rsidRDefault="00F824F2" w:rsidP="00987BFA">
      <w:pPr>
        <w:pBdr>
          <w:top w:val="single" w:sz="4" w:space="1" w:color="auto"/>
        </w:pBdr>
        <w:spacing w:after="240"/>
        <w:jc w:val="both"/>
        <w:rPr>
          <w:rFonts w:ascii="Arial" w:hAnsi="Arial" w:cs="Arial"/>
          <w:sz w:val="22"/>
          <w:szCs w:val="22"/>
        </w:rPr>
      </w:pPr>
      <w:r w:rsidRPr="00DA2592">
        <w:rPr>
          <w:rFonts w:ascii="Arial" w:hAnsi="Arial" w:cs="Arial"/>
          <w:sz w:val="22"/>
          <w:szCs w:val="22"/>
        </w:rPr>
        <w:t xml:space="preserve">Wymaganie ma zastosowanie tylko w przypadku wskazanym w </w:t>
      </w:r>
      <w:r w:rsidR="00370BA1">
        <w:rPr>
          <w:rFonts w:ascii="Arial" w:hAnsi="Arial" w:cs="Arial"/>
          <w:sz w:val="22"/>
          <w:szCs w:val="22"/>
        </w:rPr>
        <w:t>złożenia oferty wspólnej.</w:t>
      </w:r>
    </w:p>
    <w:p w14:paraId="28162A60" w14:textId="7005DA14" w:rsidR="00987BFA" w:rsidRDefault="00000000" w:rsidP="00987BFA">
      <w:pPr>
        <w:pBdr>
          <w:top w:val="single" w:sz="4" w:space="1" w:color="auto"/>
        </w:pBdr>
        <w:spacing w:after="2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pict w14:anchorId="0848AD0F">
          <v:rect id="_x0000_i1026" alt="" style="width:453.6pt;height:.05pt;mso-width-percent:0;mso-height-percent:0;mso-width-percent:0;mso-height-percent:0" o:hralign="center" o:hrstd="t" o:hr="t" fillcolor="#a0a0a0" stroked="f"/>
        </w:pict>
      </w:r>
    </w:p>
    <w:p w14:paraId="78F14458" w14:textId="0D326150" w:rsidR="00987BFA" w:rsidRPr="00AF448E" w:rsidRDefault="00987BFA" w:rsidP="00FE0B40">
      <w:pPr>
        <w:tabs>
          <w:tab w:val="left" w:pos="0"/>
        </w:tabs>
        <w:spacing w:after="240"/>
        <w:rPr>
          <w:rFonts w:ascii="Arial" w:hAnsi="Arial" w:cs="Arial"/>
          <w:b/>
          <w:bCs/>
          <w:i/>
          <w:sz w:val="22"/>
          <w:szCs w:val="22"/>
        </w:rPr>
      </w:pPr>
      <w:r w:rsidRPr="00AF448E">
        <w:rPr>
          <w:rFonts w:ascii="Arial" w:hAnsi="Arial" w:cs="Arial"/>
          <w:b/>
          <w:bCs/>
          <w:i/>
          <w:sz w:val="22"/>
          <w:szCs w:val="22"/>
        </w:rPr>
        <w:tab/>
      </w:r>
      <w:r w:rsidR="00F07F07" w:rsidRPr="00AF448E">
        <w:rPr>
          <w:rFonts w:ascii="Arial" w:hAnsi="Arial" w:cs="Arial"/>
          <w:b/>
          <w:bCs/>
          <w:i/>
          <w:sz w:val="22"/>
          <w:szCs w:val="22"/>
        </w:rPr>
        <w:t xml:space="preserve">W przypadku gdy Wykonawca korzysta z zasobów innego podmiotu (wg SWZ i wymagań wskazanych w art. 118 ustawy </w:t>
      </w:r>
      <w:proofErr w:type="spellStart"/>
      <w:r w:rsidR="00F07F07" w:rsidRPr="00AF448E">
        <w:rPr>
          <w:rFonts w:ascii="Arial" w:hAnsi="Arial" w:cs="Arial"/>
          <w:b/>
          <w:bCs/>
          <w:i/>
          <w:sz w:val="22"/>
          <w:szCs w:val="22"/>
        </w:rPr>
        <w:t>pzp</w:t>
      </w:r>
      <w:proofErr w:type="spellEnd"/>
      <w:r w:rsidR="00F07F07" w:rsidRPr="00AF448E">
        <w:rPr>
          <w:rFonts w:ascii="Arial" w:hAnsi="Arial" w:cs="Arial"/>
          <w:b/>
          <w:bCs/>
          <w:i/>
          <w:sz w:val="22"/>
          <w:szCs w:val="22"/>
        </w:rPr>
        <w:t>):</w:t>
      </w:r>
    </w:p>
    <w:p w14:paraId="6EB21453" w14:textId="296FD76C" w:rsidR="00F07F07" w:rsidRPr="00AF448E" w:rsidRDefault="00F07F07" w:rsidP="00987BFA">
      <w:pPr>
        <w:tabs>
          <w:tab w:val="left" w:pos="0"/>
        </w:tabs>
        <w:rPr>
          <w:rFonts w:ascii="Arial" w:hAnsi="Arial" w:cs="Arial"/>
          <w:b/>
          <w:bCs/>
          <w:i/>
          <w:sz w:val="22"/>
          <w:szCs w:val="22"/>
        </w:rPr>
      </w:pPr>
      <w:r w:rsidRPr="00AF448E">
        <w:rPr>
          <w:rFonts w:ascii="Arial" w:hAnsi="Arial" w:cs="Arial"/>
          <w:iCs/>
          <w:sz w:val="22"/>
          <w:szCs w:val="22"/>
        </w:rPr>
        <w:t>Oświadczamy</w:t>
      </w:r>
      <w:r w:rsidRPr="00AF448E">
        <w:rPr>
          <w:rStyle w:val="Odwoanieprzypisudolnego"/>
          <w:rFonts w:ascii="Arial" w:hAnsi="Arial" w:cs="Arial"/>
          <w:iCs/>
          <w:sz w:val="22"/>
          <w:szCs w:val="22"/>
        </w:rPr>
        <w:footnoteReference w:id="4"/>
      </w:r>
      <w:r w:rsidRPr="00AF448E">
        <w:rPr>
          <w:rFonts w:ascii="Arial" w:hAnsi="Arial" w:cs="Arial"/>
          <w:iCs/>
          <w:sz w:val="22"/>
          <w:szCs w:val="22"/>
        </w:rPr>
        <w:t>, że w zakresie spełnienia warunków udziału w postępowaniu korzystam z zasobów innych podmiotów w poniższym zakresie:</w:t>
      </w:r>
    </w:p>
    <w:p w14:paraId="40C2B7A7" w14:textId="49D5D783" w:rsidR="00F07F07" w:rsidRPr="00AF448E" w:rsidRDefault="00F07F07" w:rsidP="00F07F07">
      <w:pPr>
        <w:pBdr>
          <w:top w:val="single" w:sz="4" w:space="1" w:color="auto"/>
        </w:pBdr>
        <w:spacing w:before="240"/>
        <w:jc w:val="both"/>
        <w:rPr>
          <w:rFonts w:ascii="Arial" w:hAnsi="Arial" w:cs="Arial"/>
          <w:iCs/>
          <w:sz w:val="22"/>
          <w:szCs w:val="22"/>
        </w:rPr>
      </w:pPr>
      <w:r w:rsidRPr="00AF448E">
        <w:rPr>
          <w:rFonts w:ascii="Arial" w:hAnsi="Arial" w:cs="Arial"/>
          <w:iCs/>
          <w:sz w:val="22"/>
          <w:szCs w:val="22"/>
        </w:rPr>
        <w:t>Podmiot udostępniający zasoby :……………</w:t>
      </w:r>
      <w:r w:rsidRPr="00AF448E">
        <w:rPr>
          <w:rFonts w:ascii="Arial" w:hAnsi="Arial" w:cs="Arial"/>
          <w:iCs/>
          <w:sz w:val="22"/>
          <w:szCs w:val="22"/>
        </w:rPr>
        <w:tab/>
        <w:t>Zakres:………………………..</w:t>
      </w:r>
    </w:p>
    <w:p w14:paraId="373F6861" w14:textId="08FDD4F3" w:rsidR="00F07F07" w:rsidRPr="00DA2592" w:rsidRDefault="00F07F07" w:rsidP="00FE0B40">
      <w:pPr>
        <w:pBdr>
          <w:top w:val="single" w:sz="4" w:space="1" w:color="auto"/>
        </w:pBdr>
        <w:spacing w:before="240" w:after="240"/>
        <w:jc w:val="both"/>
        <w:rPr>
          <w:rFonts w:ascii="Arial" w:hAnsi="Arial" w:cs="Arial"/>
          <w:iCs/>
          <w:sz w:val="22"/>
          <w:szCs w:val="22"/>
        </w:rPr>
      </w:pPr>
      <w:r w:rsidRPr="00AF448E">
        <w:rPr>
          <w:rFonts w:ascii="Arial" w:hAnsi="Arial" w:cs="Arial"/>
          <w:iCs/>
          <w:sz w:val="22"/>
          <w:szCs w:val="22"/>
        </w:rPr>
        <w:t>Podmiot udostępniający zasoby :……………</w:t>
      </w:r>
      <w:r w:rsidRPr="00AF448E">
        <w:rPr>
          <w:rFonts w:ascii="Arial" w:hAnsi="Arial" w:cs="Arial"/>
          <w:iCs/>
          <w:sz w:val="22"/>
          <w:szCs w:val="22"/>
        </w:rPr>
        <w:tab/>
        <w:t>Zakres:………………………..</w:t>
      </w:r>
    </w:p>
    <w:p w14:paraId="1D380D02" w14:textId="77777777" w:rsidR="00F824F2" w:rsidRPr="00DA2592" w:rsidRDefault="00F824F2" w:rsidP="00665724">
      <w:pPr>
        <w:shd w:val="clear" w:color="auto" w:fill="BFBFBF"/>
        <w:jc w:val="center"/>
        <w:rPr>
          <w:rFonts w:ascii="Arial" w:hAnsi="Arial" w:cs="Arial"/>
          <w:b/>
          <w:bCs/>
          <w:sz w:val="22"/>
          <w:szCs w:val="22"/>
        </w:rPr>
      </w:pPr>
      <w:r w:rsidRPr="00DA2592">
        <w:rPr>
          <w:rFonts w:ascii="Arial" w:hAnsi="Arial" w:cs="Arial"/>
          <w:b/>
          <w:bCs/>
          <w:sz w:val="22"/>
          <w:szCs w:val="22"/>
        </w:rPr>
        <w:t>OŚWIADCZENIE DOTYCZĄCE PODANYCH INFORMACJI:</w:t>
      </w:r>
    </w:p>
    <w:p w14:paraId="63770567" w14:textId="0527EDEF" w:rsidR="00F824F2" w:rsidRPr="00DA2592" w:rsidRDefault="00F824F2" w:rsidP="003F558A">
      <w:pPr>
        <w:spacing w:before="240" w:after="480" w:line="264" w:lineRule="auto"/>
        <w:rPr>
          <w:rFonts w:ascii="Arial" w:hAnsi="Arial" w:cs="Arial"/>
          <w:sz w:val="22"/>
          <w:szCs w:val="22"/>
        </w:rPr>
      </w:pPr>
      <w:r w:rsidRPr="00DA2592">
        <w:rPr>
          <w:rFonts w:ascii="Arial" w:hAnsi="Arial" w:cs="Arial"/>
          <w:sz w:val="22"/>
          <w:szCs w:val="22"/>
        </w:rPr>
        <w:t>Oświadczam, że wszystkie informacje podane w powyższych oświadczeniach są aktualne i</w:t>
      </w:r>
      <w:r w:rsidR="003D58F4">
        <w:rPr>
          <w:rFonts w:ascii="Arial" w:hAnsi="Arial" w:cs="Arial"/>
          <w:sz w:val="22"/>
          <w:szCs w:val="22"/>
        </w:rPr>
        <w:t xml:space="preserve"> </w:t>
      </w:r>
      <w:r w:rsidRPr="00DA2592">
        <w:rPr>
          <w:rFonts w:ascii="Arial" w:hAnsi="Arial" w:cs="Arial"/>
          <w:sz w:val="22"/>
          <w:szCs w:val="22"/>
        </w:rPr>
        <w:t>zgodne z</w:t>
      </w:r>
      <w:r w:rsidR="003D58F4">
        <w:rPr>
          <w:rFonts w:ascii="Arial" w:hAnsi="Arial" w:cs="Arial"/>
          <w:sz w:val="22"/>
          <w:szCs w:val="22"/>
        </w:rPr>
        <w:t xml:space="preserve"> </w:t>
      </w:r>
      <w:r w:rsidRPr="00DA2592">
        <w:rPr>
          <w:rFonts w:ascii="Arial" w:hAnsi="Arial" w:cs="Arial"/>
          <w:sz w:val="22"/>
          <w:szCs w:val="22"/>
        </w:rPr>
        <w:t xml:space="preserve">prawdą oraz zostały przedstawione z pełną świadomością konsekwencji </w:t>
      </w:r>
      <w:proofErr w:type="spellStart"/>
      <w:r w:rsidRPr="00DA2592">
        <w:rPr>
          <w:rFonts w:ascii="Arial" w:hAnsi="Arial" w:cs="Arial"/>
          <w:sz w:val="22"/>
          <w:szCs w:val="22"/>
        </w:rPr>
        <w:t>wprowa</w:t>
      </w:r>
      <w:r w:rsidR="00921272">
        <w:rPr>
          <w:rFonts w:ascii="Arial" w:hAnsi="Arial" w:cs="Arial"/>
          <w:sz w:val="22"/>
          <w:szCs w:val="22"/>
        </w:rPr>
        <w:t>-</w:t>
      </w:r>
      <w:r w:rsidRPr="00DA2592">
        <w:rPr>
          <w:rFonts w:ascii="Arial" w:hAnsi="Arial" w:cs="Arial"/>
          <w:sz w:val="22"/>
          <w:szCs w:val="22"/>
        </w:rPr>
        <w:t>dzenia</w:t>
      </w:r>
      <w:proofErr w:type="spellEnd"/>
      <w:r w:rsidRPr="00DA2592">
        <w:rPr>
          <w:rFonts w:ascii="Arial" w:hAnsi="Arial" w:cs="Arial"/>
          <w:sz w:val="22"/>
          <w:szCs w:val="22"/>
        </w:rPr>
        <w:t xml:space="preserve"> zamawiającego w</w:t>
      </w:r>
      <w:r w:rsidR="00B62CBE">
        <w:rPr>
          <w:rFonts w:ascii="Arial" w:hAnsi="Arial" w:cs="Arial"/>
          <w:sz w:val="22"/>
          <w:szCs w:val="22"/>
        </w:rPr>
        <w:t xml:space="preserve"> </w:t>
      </w:r>
      <w:r w:rsidRPr="00DA2592">
        <w:rPr>
          <w:rFonts w:ascii="Arial" w:hAnsi="Arial" w:cs="Arial"/>
          <w:sz w:val="22"/>
          <w:szCs w:val="22"/>
        </w:rPr>
        <w:t>błąd przy przedstawianiu informacji.</w:t>
      </w:r>
    </w:p>
    <w:p w14:paraId="6D0582D6" w14:textId="3D56E85D" w:rsidR="00F824F2" w:rsidRPr="00DA2592" w:rsidRDefault="00F824F2" w:rsidP="00ED2B1F">
      <w:pPr>
        <w:spacing w:after="720"/>
        <w:rPr>
          <w:rFonts w:ascii="Arial" w:hAnsi="Arial" w:cs="Arial"/>
          <w:sz w:val="22"/>
          <w:szCs w:val="22"/>
        </w:rPr>
      </w:pPr>
      <w:r w:rsidRPr="00DA2592">
        <w:rPr>
          <w:rFonts w:ascii="Arial" w:hAnsi="Arial" w:cs="Arial"/>
          <w:sz w:val="22"/>
          <w:szCs w:val="22"/>
        </w:rPr>
        <w:t>…………….…….</w:t>
      </w:r>
      <w:r w:rsidRPr="00DA2592">
        <w:rPr>
          <w:rFonts w:ascii="Arial" w:hAnsi="Arial" w:cs="Arial"/>
          <w:i/>
          <w:iCs/>
          <w:sz w:val="22"/>
          <w:szCs w:val="22"/>
        </w:rPr>
        <w:t>(miejscowość),</w:t>
      </w:r>
      <w:r w:rsidRPr="00DA2592">
        <w:rPr>
          <w:rFonts w:ascii="Arial" w:hAnsi="Arial" w:cs="Arial"/>
          <w:sz w:val="22"/>
          <w:szCs w:val="22"/>
        </w:rPr>
        <w:t>dnia…………………r.</w:t>
      </w:r>
    </w:p>
    <w:p w14:paraId="21744D66" w14:textId="5C823DF4" w:rsidR="00E21C27" w:rsidRPr="008F56DE" w:rsidRDefault="00E21C27" w:rsidP="00E21C27">
      <w:pPr>
        <w:tabs>
          <w:tab w:val="left" w:pos="1080"/>
          <w:tab w:val="left" w:pos="1455"/>
        </w:tabs>
        <w:ind w:left="360"/>
        <w:jc w:val="right"/>
        <w:rPr>
          <w:rFonts w:ascii="Arial" w:eastAsia="Arial" w:hAnsi="Arial" w:cs="Arial"/>
          <w:color w:val="000000"/>
          <w:sz w:val="22"/>
          <w:szCs w:val="22"/>
          <w:lang w:eastAsia="zh-CN"/>
        </w:rPr>
      </w:pPr>
      <w:r w:rsidRPr="008F56DE">
        <w:rPr>
          <w:rFonts w:ascii="Arial" w:eastAsia="Arial" w:hAnsi="Arial" w:cs="Arial"/>
          <w:color w:val="000000"/>
          <w:sz w:val="22"/>
          <w:szCs w:val="22"/>
          <w:lang w:eastAsia="zh-CN"/>
        </w:rPr>
        <w:t>.........................................................</w:t>
      </w:r>
    </w:p>
    <w:p w14:paraId="05C9FC81" w14:textId="77777777" w:rsidR="00E21C27" w:rsidRPr="00DA2592" w:rsidRDefault="00E21C27" w:rsidP="00E21C27">
      <w:pPr>
        <w:tabs>
          <w:tab w:val="left" w:pos="0"/>
        </w:tabs>
        <w:jc w:val="right"/>
        <w:rPr>
          <w:rFonts w:ascii="Arial" w:hAnsi="Arial" w:cs="Arial"/>
          <w:sz w:val="22"/>
          <w:szCs w:val="22"/>
        </w:rPr>
      </w:pPr>
      <w:r w:rsidRPr="00DA2592">
        <w:rPr>
          <w:rFonts w:ascii="Arial" w:hAnsi="Arial" w:cs="Arial"/>
          <w:sz w:val="22"/>
          <w:szCs w:val="22"/>
        </w:rPr>
        <w:t>podpis złożony</w:t>
      </w:r>
    </w:p>
    <w:p w14:paraId="30E8880D" w14:textId="77777777" w:rsidR="00E21C27" w:rsidRPr="00DA2592" w:rsidRDefault="00E21C27" w:rsidP="003D58F4">
      <w:pPr>
        <w:tabs>
          <w:tab w:val="left" w:pos="0"/>
        </w:tabs>
        <w:spacing w:after="720"/>
        <w:jc w:val="right"/>
        <w:rPr>
          <w:rFonts w:ascii="Arial" w:hAnsi="Arial" w:cs="Arial"/>
          <w:sz w:val="22"/>
          <w:szCs w:val="22"/>
        </w:rPr>
      </w:pPr>
      <w:r w:rsidRPr="00DA2592">
        <w:rPr>
          <w:rFonts w:ascii="Arial" w:hAnsi="Arial" w:cs="Arial"/>
          <w:sz w:val="22"/>
          <w:szCs w:val="22"/>
        </w:rPr>
        <w:t>przez osobę(osoby) uprawnioną(-e)</w:t>
      </w:r>
    </w:p>
    <w:sectPr w:rsidR="00E21C27" w:rsidRPr="00DA2592" w:rsidSect="00EF1B7A">
      <w:headerReference w:type="default" r:id="rId8"/>
      <w:footerReference w:type="even" r:id="rId9"/>
      <w:footerReference w:type="default" r:id="rId10"/>
      <w:pgSz w:w="11906" w:h="16838"/>
      <w:pgMar w:top="1417" w:right="1275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4B02B7" w14:textId="77777777" w:rsidR="0057674C" w:rsidRDefault="0057674C">
      <w:r>
        <w:separator/>
      </w:r>
    </w:p>
  </w:endnote>
  <w:endnote w:type="continuationSeparator" w:id="0">
    <w:p w14:paraId="5E387595" w14:textId="77777777" w:rsidR="0057674C" w:rsidRDefault="0057674C">
      <w:r>
        <w:continuationSeparator/>
      </w:r>
    </w:p>
  </w:endnote>
  <w:endnote w:type="continuationNotice" w:id="1">
    <w:p w14:paraId="2750043F" w14:textId="77777777" w:rsidR="0057674C" w:rsidRDefault="0057674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FrankfurtGoth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28121" w14:textId="77777777" w:rsidR="003B79AF" w:rsidRDefault="003B79AF" w:rsidP="004818D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7B7A70C" w14:textId="77777777" w:rsidR="003B79AF" w:rsidRDefault="003B79AF" w:rsidP="00BC6FF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0133C" w14:textId="77777777" w:rsidR="003B79AF" w:rsidRPr="003F558A" w:rsidRDefault="003B79AF" w:rsidP="004818D4">
    <w:pPr>
      <w:pStyle w:val="Stopka"/>
      <w:framePr w:wrap="around" w:vAnchor="text" w:hAnchor="margin" w:xAlign="right" w:y="1"/>
      <w:rPr>
        <w:rStyle w:val="Numerstrony"/>
        <w:rFonts w:ascii="Arial" w:hAnsi="Arial" w:cs="Arial"/>
        <w:sz w:val="22"/>
        <w:szCs w:val="22"/>
      </w:rPr>
    </w:pPr>
    <w:r w:rsidRPr="003F558A">
      <w:rPr>
        <w:rStyle w:val="Numerstrony"/>
        <w:rFonts w:ascii="Arial" w:hAnsi="Arial" w:cs="Arial"/>
        <w:sz w:val="22"/>
        <w:szCs w:val="22"/>
      </w:rPr>
      <w:fldChar w:fldCharType="begin"/>
    </w:r>
    <w:r w:rsidRPr="003F558A">
      <w:rPr>
        <w:rStyle w:val="Numerstrony"/>
        <w:rFonts w:ascii="Arial" w:hAnsi="Arial" w:cs="Arial"/>
        <w:sz w:val="22"/>
        <w:szCs w:val="22"/>
      </w:rPr>
      <w:instrText xml:space="preserve">PAGE  </w:instrText>
    </w:r>
    <w:r w:rsidRPr="003F558A">
      <w:rPr>
        <w:rStyle w:val="Numerstrony"/>
        <w:rFonts w:ascii="Arial" w:hAnsi="Arial" w:cs="Arial"/>
        <w:sz w:val="22"/>
        <w:szCs w:val="22"/>
      </w:rPr>
      <w:fldChar w:fldCharType="separate"/>
    </w:r>
    <w:r w:rsidR="00AF448E">
      <w:rPr>
        <w:rStyle w:val="Numerstrony"/>
        <w:rFonts w:ascii="Arial" w:hAnsi="Arial" w:cs="Arial"/>
        <w:noProof/>
        <w:sz w:val="22"/>
        <w:szCs w:val="22"/>
      </w:rPr>
      <w:t>1</w:t>
    </w:r>
    <w:r w:rsidRPr="003F558A">
      <w:rPr>
        <w:rStyle w:val="Numerstrony"/>
        <w:rFonts w:ascii="Arial" w:hAnsi="Arial" w:cs="Arial"/>
        <w:sz w:val="22"/>
        <w:szCs w:val="22"/>
      </w:rPr>
      <w:fldChar w:fldCharType="end"/>
    </w:r>
  </w:p>
  <w:p w14:paraId="49206A88" w14:textId="77777777" w:rsidR="003B79AF" w:rsidRDefault="003B79AF" w:rsidP="003F558A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78D116" w14:textId="77777777" w:rsidR="0057674C" w:rsidRDefault="0057674C">
      <w:r>
        <w:separator/>
      </w:r>
    </w:p>
  </w:footnote>
  <w:footnote w:type="continuationSeparator" w:id="0">
    <w:p w14:paraId="60309AE9" w14:textId="77777777" w:rsidR="0057674C" w:rsidRDefault="0057674C">
      <w:r>
        <w:continuationSeparator/>
      </w:r>
    </w:p>
  </w:footnote>
  <w:footnote w:type="continuationNotice" w:id="1">
    <w:p w14:paraId="60CB6073" w14:textId="77777777" w:rsidR="0057674C" w:rsidRDefault="0057674C"/>
  </w:footnote>
  <w:footnote w:id="2">
    <w:p w14:paraId="00FFEFF4" w14:textId="4D4D31E3" w:rsidR="00F824F2" w:rsidRPr="00B66091" w:rsidRDefault="00F824F2" w:rsidP="003F558A">
      <w:pPr>
        <w:pStyle w:val="Tekstprzypisudolnego"/>
        <w:spacing w:line="264" w:lineRule="auto"/>
        <w:ind w:left="568" w:hanging="284"/>
        <w:rPr>
          <w:rFonts w:ascii="Calibri" w:hAnsi="Calibri" w:cs="Calibri"/>
          <w:i/>
          <w:iCs/>
          <w:sz w:val="16"/>
          <w:szCs w:val="16"/>
        </w:rPr>
      </w:pPr>
      <w:r w:rsidRPr="00B66091">
        <w:rPr>
          <w:rFonts w:ascii="Calibri" w:hAnsi="Calibri" w:cs="Calibri"/>
          <w:i/>
          <w:iCs/>
          <w:sz w:val="16"/>
          <w:szCs w:val="16"/>
        </w:rPr>
        <w:t>1.</w:t>
      </w:r>
      <w:r w:rsidRPr="00B66091">
        <w:rPr>
          <w:rFonts w:ascii="Calibri" w:hAnsi="Calibri" w:cs="Calibri"/>
          <w:i/>
          <w:iCs/>
          <w:sz w:val="16"/>
          <w:szCs w:val="16"/>
        </w:rPr>
        <w:tab/>
        <w:t>W celu potwierdzenia, że osoba działająca w imieniu wykonawcy jest umocowana do jego reprezentowania, zamawiający żąda od wykonawcy odpisu lub informacji z Krajowego Rejestru Sądowego, Centralnej Ewidencji i Informacji o Działalności Gospodarczej</w:t>
      </w:r>
      <w:r w:rsidR="00A318E4">
        <w:rPr>
          <w:rFonts w:ascii="Calibri" w:hAnsi="Calibri" w:cs="Calibri"/>
          <w:i/>
          <w:iCs/>
          <w:sz w:val="16"/>
          <w:szCs w:val="16"/>
          <w:lang w:val="pl-PL"/>
        </w:rPr>
        <w:t xml:space="preserve"> </w:t>
      </w:r>
      <w:r w:rsidRPr="00B66091">
        <w:rPr>
          <w:rFonts w:ascii="Calibri" w:hAnsi="Calibri" w:cs="Calibri"/>
          <w:i/>
          <w:iCs/>
          <w:sz w:val="16"/>
          <w:szCs w:val="16"/>
        </w:rPr>
        <w:t>lub innego właściwego rejestru.</w:t>
      </w:r>
    </w:p>
    <w:p w14:paraId="75A516F7" w14:textId="257FAADB" w:rsidR="00F824F2" w:rsidRPr="00B66091" w:rsidRDefault="00F824F2" w:rsidP="003F558A">
      <w:pPr>
        <w:pStyle w:val="Tekstprzypisudolnego"/>
        <w:spacing w:line="264" w:lineRule="auto"/>
        <w:ind w:left="568" w:hanging="284"/>
        <w:rPr>
          <w:rFonts w:ascii="Calibri" w:hAnsi="Calibri" w:cs="Calibri"/>
          <w:i/>
          <w:iCs/>
          <w:sz w:val="16"/>
          <w:szCs w:val="16"/>
        </w:rPr>
      </w:pPr>
      <w:r w:rsidRPr="00B66091">
        <w:rPr>
          <w:rFonts w:ascii="Calibri" w:hAnsi="Calibri" w:cs="Calibri"/>
          <w:i/>
          <w:iCs/>
          <w:sz w:val="16"/>
          <w:szCs w:val="16"/>
        </w:rPr>
        <w:t>2.</w:t>
      </w:r>
      <w:r w:rsidRPr="00B66091">
        <w:rPr>
          <w:rFonts w:ascii="Calibri" w:hAnsi="Calibri" w:cs="Calibri"/>
          <w:i/>
          <w:iCs/>
          <w:sz w:val="16"/>
          <w:szCs w:val="16"/>
        </w:rPr>
        <w:tab/>
        <w:t>Wykonawca nie jest zobowiązany do złożenia dokumentów, o których mowa w ust. 1, jeżeli zamawiający może je uzyskać za pomocą bezpłatnych i ogólnodostępnych baz danych, o ile wykonawca wskazał dane umożliwiające dostęp do tych dokumentów.</w:t>
      </w:r>
    </w:p>
    <w:p w14:paraId="0D522ADE" w14:textId="2DCA61C9" w:rsidR="00F824F2" w:rsidRPr="00370BA1" w:rsidRDefault="00F824F2" w:rsidP="003F558A">
      <w:pPr>
        <w:pStyle w:val="Tekstprzypisudolnego"/>
        <w:spacing w:after="240" w:line="264" w:lineRule="auto"/>
        <w:ind w:left="568" w:hanging="284"/>
        <w:rPr>
          <w:rFonts w:ascii="Calibri" w:hAnsi="Calibri" w:cs="Calibri"/>
          <w:i/>
          <w:iCs/>
          <w:sz w:val="16"/>
          <w:szCs w:val="16"/>
        </w:rPr>
      </w:pPr>
      <w:r w:rsidRPr="00B66091">
        <w:rPr>
          <w:rFonts w:ascii="Calibri" w:hAnsi="Calibri" w:cs="Calibri"/>
          <w:i/>
          <w:iCs/>
          <w:sz w:val="16"/>
          <w:szCs w:val="16"/>
        </w:rPr>
        <w:t>3.</w:t>
      </w:r>
      <w:r w:rsidRPr="00B66091">
        <w:rPr>
          <w:rFonts w:ascii="Calibri" w:hAnsi="Calibri" w:cs="Calibri"/>
          <w:i/>
          <w:iCs/>
          <w:sz w:val="16"/>
          <w:szCs w:val="16"/>
        </w:rPr>
        <w:tab/>
        <w:t>Jeżeli w imieniu wykonawcy działa osoba, której umocowanie do jego reprezentowania nie wynika z dokumentów, o których mowa</w:t>
      </w:r>
      <w:r w:rsidR="00A318E4">
        <w:rPr>
          <w:rFonts w:ascii="Calibri" w:hAnsi="Calibri" w:cs="Calibri"/>
          <w:i/>
          <w:iCs/>
          <w:sz w:val="16"/>
          <w:szCs w:val="16"/>
          <w:lang w:val="pl-PL"/>
        </w:rPr>
        <w:t xml:space="preserve"> </w:t>
      </w:r>
      <w:r w:rsidRPr="00B66091">
        <w:rPr>
          <w:rFonts w:ascii="Calibri" w:hAnsi="Calibri" w:cs="Calibri"/>
          <w:i/>
          <w:iCs/>
          <w:sz w:val="16"/>
          <w:szCs w:val="16"/>
        </w:rPr>
        <w:t xml:space="preserve"> w ust. 1, zamawiający żąda od wykonawcy pełnomocnictwa lub innego dokumentu potwierdzającego umocowanie do reprezentowania wykonawcy.</w:t>
      </w:r>
    </w:p>
  </w:footnote>
  <w:footnote w:id="3">
    <w:p w14:paraId="5B6B6DB0" w14:textId="770DE319" w:rsidR="00F824F2" w:rsidRPr="00FA5DB3" w:rsidRDefault="00F824F2" w:rsidP="00ED2B1F">
      <w:pPr>
        <w:pStyle w:val="Tekstprzypisudolnego"/>
        <w:tabs>
          <w:tab w:val="left" w:pos="2033"/>
        </w:tabs>
        <w:rPr>
          <w:lang w:val="pl-PL"/>
        </w:rPr>
      </w:pPr>
    </w:p>
  </w:footnote>
  <w:footnote w:id="4">
    <w:p w14:paraId="38DD6A62" w14:textId="77777777" w:rsidR="00F07F07" w:rsidRPr="00FA5DB3" w:rsidRDefault="00F07F07" w:rsidP="00F07F07">
      <w:pPr>
        <w:pStyle w:val="Tekstprzypisudolnego"/>
        <w:tabs>
          <w:tab w:val="left" w:pos="2033"/>
        </w:tabs>
        <w:rPr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4EF073" w14:textId="3BB2A2AA" w:rsidR="00EE3C07" w:rsidRPr="00AF448E" w:rsidRDefault="00EE3C07" w:rsidP="00EE3C07">
    <w:pPr>
      <w:pStyle w:val="Nagwek"/>
      <w:pBdr>
        <w:bottom w:val="single" w:sz="4" w:space="1" w:color="auto"/>
      </w:pBdr>
      <w:ind w:right="-283"/>
      <w:rPr>
        <w:rFonts w:ascii="Arial" w:hAnsi="Arial" w:cs="Arial"/>
        <w:i/>
        <w:sz w:val="20"/>
        <w:szCs w:val="20"/>
      </w:rPr>
    </w:pPr>
    <w:r w:rsidRPr="00AF448E">
      <w:rPr>
        <w:rFonts w:ascii="Arial" w:hAnsi="Arial" w:cs="Arial"/>
        <w:i/>
        <w:sz w:val="20"/>
        <w:szCs w:val="20"/>
      </w:rPr>
      <w:t xml:space="preserve">Nr postępowania: </w:t>
    </w:r>
    <w:r w:rsidR="00812CFF" w:rsidRPr="00AF448E">
      <w:rPr>
        <w:rFonts w:ascii="Arial" w:hAnsi="Arial" w:cs="Arial"/>
        <w:i/>
        <w:sz w:val="20"/>
        <w:szCs w:val="20"/>
      </w:rPr>
      <w:t>IZP</w:t>
    </w:r>
    <w:r w:rsidRPr="00AF448E">
      <w:rPr>
        <w:rFonts w:ascii="Arial" w:hAnsi="Arial" w:cs="Arial"/>
        <w:i/>
        <w:sz w:val="20"/>
        <w:szCs w:val="20"/>
      </w:rPr>
      <w:t>.</w:t>
    </w:r>
    <w:r w:rsidR="00812CFF" w:rsidRPr="00AF448E">
      <w:rPr>
        <w:rFonts w:ascii="Arial" w:hAnsi="Arial" w:cs="Arial"/>
        <w:i/>
        <w:sz w:val="20"/>
        <w:szCs w:val="20"/>
      </w:rPr>
      <w:t>271</w:t>
    </w:r>
    <w:r w:rsidR="00AF448E" w:rsidRPr="00AF448E">
      <w:rPr>
        <w:rFonts w:ascii="Arial" w:hAnsi="Arial" w:cs="Arial"/>
        <w:i/>
        <w:sz w:val="20"/>
        <w:szCs w:val="20"/>
      </w:rPr>
      <w:t>.</w:t>
    </w:r>
    <w:r w:rsidR="005649EE">
      <w:rPr>
        <w:rFonts w:ascii="Arial" w:hAnsi="Arial" w:cs="Arial"/>
        <w:i/>
        <w:sz w:val="20"/>
        <w:szCs w:val="20"/>
      </w:rPr>
      <w:t>13</w:t>
    </w:r>
    <w:r w:rsidR="00812CFF" w:rsidRPr="00AF448E">
      <w:rPr>
        <w:rFonts w:ascii="Arial" w:hAnsi="Arial" w:cs="Arial"/>
        <w:i/>
        <w:sz w:val="20"/>
        <w:szCs w:val="20"/>
      </w:rPr>
      <w:t>.202</w:t>
    </w:r>
    <w:r w:rsidR="00797867" w:rsidRPr="00AF448E">
      <w:rPr>
        <w:rFonts w:ascii="Arial" w:hAnsi="Arial" w:cs="Arial"/>
        <w:i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E2846AE4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CC26C2A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b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b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b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b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b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b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b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b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  <w:b/>
      </w:rPr>
    </w:lvl>
  </w:abstractNum>
  <w:abstractNum w:abstractNumId="4" w15:restartNumberingAfterBreak="0">
    <w:nsid w:val="0000000F"/>
    <w:multiLevelType w:val="singleLevel"/>
    <w:tmpl w:val="0000000F"/>
    <w:name w:val="WW8Num3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0000047"/>
    <w:multiLevelType w:val="singleLevel"/>
    <w:tmpl w:val="00000047"/>
    <w:name w:val="WW8Num87"/>
    <w:lvl w:ilvl="0">
      <w:start w:val="1"/>
      <w:numFmt w:val="lowerLetter"/>
      <w:lvlText w:val="%1)"/>
      <w:lvlJc w:val="left"/>
      <w:pPr>
        <w:tabs>
          <w:tab w:val="num" w:pos="2340"/>
        </w:tabs>
        <w:ind w:left="0" w:firstLine="0"/>
      </w:pPr>
    </w:lvl>
  </w:abstractNum>
  <w:abstractNum w:abstractNumId="6" w15:restartNumberingAfterBreak="0">
    <w:nsid w:val="0176298A"/>
    <w:multiLevelType w:val="hybridMultilevel"/>
    <w:tmpl w:val="78248B44"/>
    <w:styleLink w:val="WWNum52"/>
    <w:lvl w:ilvl="0" w:tplc="E3DCFE46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</w:lvl>
    <w:lvl w:ilvl="1" w:tplc="3AE25DF4">
      <w:start w:val="18"/>
      <w:numFmt w:val="upperRoman"/>
      <w:lvlText w:val="%2."/>
      <w:lvlJc w:val="left"/>
      <w:pPr>
        <w:tabs>
          <w:tab w:val="num" w:pos="1980"/>
        </w:tabs>
        <w:ind w:left="1980" w:hanging="900"/>
      </w:pPr>
      <w:rPr>
        <w:strike w:val="0"/>
        <w:dstrike w:val="0"/>
        <w:u w:val="none"/>
        <w:effect w:val="none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40F6329"/>
    <w:multiLevelType w:val="hybridMultilevel"/>
    <w:tmpl w:val="08DAE74E"/>
    <w:lvl w:ilvl="0" w:tplc="226E50CE">
      <w:start w:val="1"/>
      <w:numFmt w:val="decimal"/>
      <w:lvlText w:val="%1."/>
      <w:lvlJc w:val="left"/>
      <w:pPr>
        <w:ind w:left="1070" w:hanging="360"/>
      </w:pPr>
      <w:rPr>
        <w:rFonts w:ascii="Arial" w:eastAsia="Times New Roman" w:hAnsi="Arial" w:cs="Arial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 w15:restartNumberingAfterBreak="0">
    <w:nsid w:val="06ED5305"/>
    <w:multiLevelType w:val="hybridMultilevel"/>
    <w:tmpl w:val="FF505B2A"/>
    <w:lvl w:ilvl="0" w:tplc="C916D34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6F50985"/>
    <w:multiLevelType w:val="hybridMultilevel"/>
    <w:tmpl w:val="E830FF52"/>
    <w:lvl w:ilvl="0" w:tplc="8760F96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26664AE">
      <w:start w:val="1"/>
      <w:numFmt w:val="decimal"/>
      <w:lvlText w:val="1.%2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A602B73"/>
    <w:multiLevelType w:val="hybridMultilevel"/>
    <w:tmpl w:val="47CE25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BE459FC"/>
    <w:multiLevelType w:val="hybridMultilevel"/>
    <w:tmpl w:val="3B2A1BC0"/>
    <w:lvl w:ilvl="0" w:tplc="DDF6B326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1" w:tplc="C42A06D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0BC94D2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/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CF96ED9"/>
    <w:multiLevelType w:val="hybridMultilevel"/>
    <w:tmpl w:val="6640123E"/>
    <w:lvl w:ilvl="0" w:tplc="D2AA48E8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69394C"/>
    <w:multiLevelType w:val="hybridMultilevel"/>
    <w:tmpl w:val="91D4EABC"/>
    <w:lvl w:ilvl="0" w:tplc="F808F89E">
      <w:start w:val="1"/>
      <w:numFmt w:val="decimal"/>
      <w:lvlText w:val="%1)"/>
      <w:lvlJc w:val="left"/>
      <w:pPr>
        <w:ind w:left="73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4" w15:restartNumberingAfterBreak="0">
    <w:nsid w:val="0E2307A9"/>
    <w:multiLevelType w:val="hybridMultilevel"/>
    <w:tmpl w:val="FCFCEB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E545F91"/>
    <w:multiLevelType w:val="multilevel"/>
    <w:tmpl w:val="03123A12"/>
    <w:lvl w:ilvl="0">
      <w:start w:val="10"/>
      <w:numFmt w:val="decimal"/>
      <w:lvlText w:val="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2."/>
      <w:lvlJc w:val="left"/>
      <w:rPr>
        <w:rFonts w:ascii="Arial" w:eastAsia="Verdana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0E5807AF"/>
    <w:multiLevelType w:val="hybridMultilevel"/>
    <w:tmpl w:val="0924F71C"/>
    <w:lvl w:ilvl="0" w:tplc="CCA6A9D0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7" w15:restartNumberingAfterBreak="0">
    <w:nsid w:val="0F991348"/>
    <w:multiLevelType w:val="hybridMultilevel"/>
    <w:tmpl w:val="C9A2E7FA"/>
    <w:lvl w:ilvl="0" w:tplc="20527286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1755BFC"/>
    <w:multiLevelType w:val="hybridMultilevel"/>
    <w:tmpl w:val="D7243580"/>
    <w:lvl w:ilvl="0" w:tplc="9FB46C72">
      <w:start w:val="1"/>
      <w:numFmt w:val="lowerLetter"/>
      <w:lvlText w:val="%1)"/>
      <w:lvlJc w:val="left"/>
      <w:pPr>
        <w:ind w:left="675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9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1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3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5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7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9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1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35" w:hanging="180"/>
      </w:pPr>
      <w:rPr>
        <w:rFonts w:cs="Times New Roman"/>
      </w:rPr>
    </w:lvl>
  </w:abstractNum>
  <w:abstractNum w:abstractNumId="19" w15:restartNumberingAfterBreak="0">
    <w:nsid w:val="13A01C60"/>
    <w:multiLevelType w:val="hybridMultilevel"/>
    <w:tmpl w:val="35C65AA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C1B4D0CE">
      <w:start w:val="18"/>
      <w:numFmt w:val="upperRoman"/>
      <w:lvlText w:val="%3&gt;"/>
      <w:lvlJc w:val="left"/>
      <w:pPr>
        <w:tabs>
          <w:tab w:val="num" w:pos="2340"/>
        </w:tabs>
        <w:ind w:left="2340" w:hanging="72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0" w15:restartNumberingAfterBreak="0">
    <w:nsid w:val="168762D2"/>
    <w:multiLevelType w:val="multilevel"/>
    <w:tmpl w:val="168762D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6E21CF0"/>
    <w:multiLevelType w:val="hybridMultilevel"/>
    <w:tmpl w:val="F640A6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A236C54"/>
    <w:multiLevelType w:val="hybridMultilevel"/>
    <w:tmpl w:val="45563FF8"/>
    <w:lvl w:ilvl="0" w:tplc="6876141C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1CE770FD"/>
    <w:multiLevelType w:val="hybridMultilevel"/>
    <w:tmpl w:val="074C60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CF46D92"/>
    <w:multiLevelType w:val="hybridMultilevel"/>
    <w:tmpl w:val="86DACDD2"/>
    <w:lvl w:ilvl="0" w:tplc="7794EE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E7C39FB"/>
    <w:multiLevelType w:val="hybridMultilevel"/>
    <w:tmpl w:val="DC0AF3C4"/>
    <w:lvl w:ilvl="0" w:tplc="45AA1A60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1E932E22"/>
    <w:multiLevelType w:val="hybridMultilevel"/>
    <w:tmpl w:val="1A92942A"/>
    <w:lvl w:ilvl="0" w:tplc="72582DC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F8E40F6"/>
    <w:multiLevelType w:val="hybridMultilevel"/>
    <w:tmpl w:val="94842FA8"/>
    <w:lvl w:ilvl="0" w:tplc="CB949BE0">
      <w:start w:val="1"/>
      <w:numFmt w:val="decimal"/>
      <w:lvlText w:val="%1."/>
      <w:lvlJc w:val="left"/>
      <w:pPr>
        <w:tabs>
          <w:tab w:val="num" w:pos="453"/>
        </w:tabs>
        <w:ind w:left="453" w:hanging="453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" w:hanging="360"/>
      </w:pPr>
    </w:lvl>
    <w:lvl w:ilvl="2" w:tplc="0415001B" w:tentative="1">
      <w:start w:val="1"/>
      <w:numFmt w:val="lowerRoman"/>
      <w:lvlText w:val="%3."/>
      <w:lvlJc w:val="right"/>
      <w:pPr>
        <w:ind w:left="884" w:hanging="180"/>
      </w:pPr>
    </w:lvl>
    <w:lvl w:ilvl="3" w:tplc="0415000F" w:tentative="1">
      <w:start w:val="1"/>
      <w:numFmt w:val="decimal"/>
      <w:lvlText w:val="%4."/>
      <w:lvlJc w:val="left"/>
      <w:pPr>
        <w:ind w:left="1604" w:hanging="360"/>
      </w:pPr>
    </w:lvl>
    <w:lvl w:ilvl="4" w:tplc="04150019" w:tentative="1">
      <w:start w:val="1"/>
      <w:numFmt w:val="lowerLetter"/>
      <w:lvlText w:val="%5."/>
      <w:lvlJc w:val="left"/>
      <w:pPr>
        <w:ind w:left="2324" w:hanging="360"/>
      </w:pPr>
    </w:lvl>
    <w:lvl w:ilvl="5" w:tplc="0415001B" w:tentative="1">
      <w:start w:val="1"/>
      <w:numFmt w:val="lowerRoman"/>
      <w:lvlText w:val="%6."/>
      <w:lvlJc w:val="right"/>
      <w:pPr>
        <w:ind w:left="3044" w:hanging="180"/>
      </w:pPr>
    </w:lvl>
    <w:lvl w:ilvl="6" w:tplc="0415000F" w:tentative="1">
      <w:start w:val="1"/>
      <w:numFmt w:val="decimal"/>
      <w:lvlText w:val="%7."/>
      <w:lvlJc w:val="left"/>
      <w:pPr>
        <w:ind w:left="3764" w:hanging="360"/>
      </w:pPr>
    </w:lvl>
    <w:lvl w:ilvl="7" w:tplc="04150019" w:tentative="1">
      <w:start w:val="1"/>
      <w:numFmt w:val="lowerLetter"/>
      <w:lvlText w:val="%8."/>
      <w:lvlJc w:val="left"/>
      <w:pPr>
        <w:ind w:left="4484" w:hanging="360"/>
      </w:pPr>
    </w:lvl>
    <w:lvl w:ilvl="8" w:tplc="0415001B" w:tentative="1">
      <w:start w:val="1"/>
      <w:numFmt w:val="lowerRoman"/>
      <w:lvlText w:val="%9."/>
      <w:lvlJc w:val="right"/>
      <w:pPr>
        <w:ind w:left="5204" w:hanging="180"/>
      </w:pPr>
    </w:lvl>
  </w:abstractNum>
  <w:abstractNum w:abstractNumId="28" w15:restartNumberingAfterBreak="0">
    <w:nsid w:val="22CF1565"/>
    <w:multiLevelType w:val="hybridMultilevel"/>
    <w:tmpl w:val="CD20CC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3E1252D"/>
    <w:multiLevelType w:val="hybridMultilevel"/>
    <w:tmpl w:val="BD0CFFDA"/>
    <w:lvl w:ilvl="0" w:tplc="FD58C70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240E5DFB"/>
    <w:multiLevelType w:val="hybridMultilevel"/>
    <w:tmpl w:val="80187C22"/>
    <w:lvl w:ilvl="0" w:tplc="BB8458F4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254F0527"/>
    <w:multiLevelType w:val="hybridMultilevel"/>
    <w:tmpl w:val="288AC212"/>
    <w:lvl w:ilvl="0" w:tplc="DD268E9A">
      <w:start w:val="1"/>
      <w:numFmt w:val="upperRoman"/>
      <w:lvlText w:val="%1."/>
      <w:lvlJc w:val="right"/>
      <w:pPr>
        <w:ind w:left="10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25FF5F36"/>
    <w:multiLevelType w:val="multilevel"/>
    <w:tmpl w:val="EBACC33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33" w15:restartNumberingAfterBreak="0">
    <w:nsid w:val="2655318D"/>
    <w:multiLevelType w:val="hybridMultilevel"/>
    <w:tmpl w:val="877625EC"/>
    <w:lvl w:ilvl="0" w:tplc="3D4272A2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hint="default"/>
        <w:b w:val="0"/>
      </w:rPr>
    </w:lvl>
    <w:lvl w:ilvl="1" w:tplc="12A6B60C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C7897FE">
      <w:start w:val="1"/>
      <w:numFmt w:val="decimal"/>
      <w:lvlText w:val="%4."/>
      <w:lvlJc w:val="left"/>
      <w:pPr>
        <w:tabs>
          <w:tab w:val="num" w:pos="1009"/>
        </w:tabs>
        <w:ind w:left="1009" w:hanging="453"/>
      </w:pPr>
      <w:rPr>
        <w:rFonts w:hint="default"/>
        <w:b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68916AD"/>
    <w:multiLevelType w:val="hybridMultilevel"/>
    <w:tmpl w:val="9D927B5C"/>
    <w:lvl w:ilvl="0" w:tplc="FC1674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26A530AF"/>
    <w:multiLevelType w:val="hybridMultilevel"/>
    <w:tmpl w:val="AE3E3288"/>
    <w:lvl w:ilvl="0" w:tplc="0DAE3AF8">
      <w:start w:val="1"/>
      <w:numFmt w:val="decimal"/>
      <w:lvlText w:val="%1)"/>
      <w:lvlJc w:val="left"/>
      <w:pPr>
        <w:ind w:left="502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6" w15:restartNumberingAfterBreak="0">
    <w:nsid w:val="2D0D10B1"/>
    <w:multiLevelType w:val="hybridMultilevel"/>
    <w:tmpl w:val="9D78A7A6"/>
    <w:lvl w:ilvl="0" w:tplc="226E50CE">
      <w:start w:val="1"/>
      <w:numFmt w:val="decimal"/>
      <w:lvlText w:val="%1."/>
      <w:lvlJc w:val="left"/>
      <w:pPr>
        <w:ind w:left="720" w:hanging="720"/>
      </w:pPr>
      <w:rPr>
        <w:rFonts w:ascii="Arial" w:eastAsia="Times New Roman" w:hAnsi="Arial" w:cs="Arial" w:hint="default"/>
        <w:b w:val="0"/>
        <w:color w:val="auto"/>
      </w:rPr>
    </w:lvl>
    <w:lvl w:ilvl="1" w:tplc="EAFC78BA">
      <w:start w:val="1"/>
      <w:numFmt w:val="decimal"/>
      <w:lvlText w:val="%2."/>
      <w:lvlJc w:val="left"/>
      <w:pPr>
        <w:ind w:left="72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C5EED990">
      <w:start w:val="1"/>
      <w:numFmt w:val="decimal"/>
      <w:lvlText w:val="%6."/>
      <w:lvlJc w:val="right"/>
      <w:pPr>
        <w:ind w:left="4320" w:hanging="180"/>
      </w:pPr>
      <w:rPr>
        <w:rFonts w:ascii="Arial" w:eastAsia="Times New Roman" w:hAnsi="Arial" w:cs="Arial"/>
      </w:rPr>
    </w:lvl>
    <w:lvl w:ilvl="6" w:tplc="F5F8ED2C">
      <w:start w:val="42"/>
      <w:numFmt w:val="bullet"/>
      <w:lvlText w:val=""/>
      <w:lvlJc w:val="left"/>
      <w:pPr>
        <w:ind w:left="5040" w:hanging="360"/>
      </w:pPr>
      <w:rPr>
        <w:rFonts w:ascii="Symbol" w:eastAsia="SimSun" w:hAnsi="Symbol" w:cs="Arial" w:hint="default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DAA0AD6"/>
    <w:multiLevelType w:val="hybridMultilevel"/>
    <w:tmpl w:val="4CA4BE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EDB529F"/>
    <w:multiLevelType w:val="hybridMultilevel"/>
    <w:tmpl w:val="E470555C"/>
    <w:lvl w:ilvl="0" w:tplc="3B5C95A6">
      <w:start w:val="1"/>
      <w:numFmt w:val="decimal"/>
      <w:lvlText w:val="%1."/>
      <w:lvlJc w:val="left"/>
      <w:pPr>
        <w:ind w:left="1146" w:hanging="360"/>
      </w:pPr>
      <w:rPr>
        <w:rFonts w:ascii="Arial" w:eastAsia="Times New Roman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9" w15:restartNumberingAfterBreak="0">
    <w:nsid w:val="301312D7"/>
    <w:multiLevelType w:val="hybridMultilevel"/>
    <w:tmpl w:val="0516613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31067420"/>
    <w:multiLevelType w:val="hybridMultilevel"/>
    <w:tmpl w:val="DDA0EDC8"/>
    <w:lvl w:ilvl="0" w:tplc="C3D2F134">
      <w:start w:val="1"/>
      <w:numFmt w:val="lowerLetter"/>
      <w:lvlText w:val="%1)"/>
      <w:lvlJc w:val="left"/>
      <w:pPr>
        <w:ind w:left="1080" w:hanging="720"/>
      </w:pPr>
      <w:rPr>
        <w:rFonts w:ascii="Calibri" w:eastAsiaTheme="minorHAnsi" w:hAnsi="Calibri" w:cs="Arial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B8261338">
      <w:start w:val="3"/>
      <w:numFmt w:val="decimal"/>
      <w:lvlText w:val="%4"/>
      <w:lvlJc w:val="left"/>
      <w:pPr>
        <w:ind w:left="2880" w:hanging="360"/>
      </w:pPr>
      <w:rPr>
        <w:rFonts w:hint="default"/>
        <w:u w:val="single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11709B5"/>
    <w:multiLevelType w:val="multilevel"/>
    <w:tmpl w:val="39409A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b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asciiTheme="minorHAnsi" w:eastAsiaTheme="minorHAnsi" w:hAnsiTheme="minorHAnsi" w:cstheme="minorBidi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2" w15:restartNumberingAfterBreak="0">
    <w:nsid w:val="314D0863"/>
    <w:multiLevelType w:val="hybridMultilevel"/>
    <w:tmpl w:val="33CC9B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41B37F2"/>
    <w:multiLevelType w:val="multilevel"/>
    <w:tmpl w:val="E8FE132E"/>
    <w:styleLink w:val="WWNum5"/>
    <w:lvl w:ilvl="0">
      <w:start w:val="1"/>
      <w:numFmt w:val="decimal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44" w15:restartNumberingAfterBreak="0">
    <w:nsid w:val="38846015"/>
    <w:multiLevelType w:val="hybridMultilevel"/>
    <w:tmpl w:val="91781BE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396930FA"/>
    <w:multiLevelType w:val="hybridMultilevel"/>
    <w:tmpl w:val="73667518"/>
    <w:lvl w:ilvl="0" w:tplc="AE20716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3A6A236E"/>
    <w:multiLevelType w:val="multilevel"/>
    <w:tmpl w:val="3A6A236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BA43165"/>
    <w:multiLevelType w:val="hybridMultilevel"/>
    <w:tmpl w:val="D848C310"/>
    <w:lvl w:ilvl="0" w:tplc="5380CE8E">
      <w:start w:val="1"/>
      <w:numFmt w:val="lowerLetter"/>
      <w:lvlText w:val="%1)"/>
      <w:lvlJc w:val="left"/>
      <w:pPr>
        <w:ind w:left="73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8" w15:restartNumberingAfterBreak="0">
    <w:nsid w:val="3D8850A9"/>
    <w:multiLevelType w:val="hybridMultilevel"/>
    <w:tmpl w:val="2BBAD52C"/>
    <w:lvl w:ilvl="0" w:tplc="F808F89E">
      <w:start w:val="1"/>
      <w:numFmt w:val="decimal"/>
      <w:lvlText w:val="%1)"/>
      <w:lvlJc w:val="left"/>
      <w:pPr>
        <w:ind w:left="735" w:hanging="360"/>
      </w:pPr>
      <w:rPr>
        <w:rFonts w:hint="default"/>
      </w:rPr>
    </w:lvl>
    <w:lvl w:ilvl="1" w:tplc="7F6A6EA4">
      <w:start w:val="1"/>
      <w:numFmt w:val="decimal"/>
      <w:lvlText w:val="%2)"/>
      <w:lvlJc w:val="left"/>
      <w:pPr>
        <w:ind w:left="1455" w:hanging="360"/>
      </w:pPr>
      <w:rPr>
        <w:rFonts w:ascii="Calibri" w:eastAsiaTheme="minorHAnsi" w:hAnsi="Calibri" w:cs="Arial"/>
      </w:r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9" w15:restartNumberingAfterBreak="0">
    <w:nsid w:val="3ED073FF"/>
    <w:multiLevelType w:val="hybridMultilevel"/>
    <w:tmpl w:val="01404B88"/>
    <w:lvl w:ilvl="0" w:tplc="CCA6A9D0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50" w15:restartNumberingAfterBreak="0">
    <w:nsid w:val="411E6EDB"/>
    <w:multiLevelType w:val="hybridMultilevel"/>
    <w:tmpl w:val="2C541BC4"/>
    <w:lvl w:ilvl="0" w:tplc="B150B5C8">
      <w:start w:val="1"/>
      <w:numFmt w:val="lowerLetter"/>
      <w:lvlText w:val="%1)"/>
      <w:lvlJc w:val="left"/>
      <w:pPr>
        <w:ind w:left="193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651" w:hanging="360"/>
      </w:pPr>
    </w:lvl>
    <w:lvl w:ilvl="2" w:tplc="0415001B" w:tentative="1">
      <w:start w:val="1"/>
      <w:numFmt w:val="lowerRoman"/>
      <w:lvlText w:val="%3."/>
      <w:lvlJc w:val="right"/>
      <w:pPr>
        <w:ind w:left="3371" w:hanging="180"/>
      </w:pPr>
    </w:lvl>
    <w:lvl w:ilvl="3" w:tplc="0415000F" w:tentative="1">
      <w:start w:val="1"/>
      <w:numFmt w:val="decimal"/>
      <w:lvlText w:val="%4."/>
      <w:lvlJc w:val="left"/>
      <w:pPr>
        <w:ind w:left="4091" w:hanging="360"/>
      </w:pPr>
    </w:lvl>
    <w:lvl w:ilvl="4" w:tplc="04150019" w:tentative="1">
      <w:start w:val="1"/>
      <w:numFmt w:val="lowerLetter"/>
      <w:lvlText w:val="%5."/>
      <w:lvlJc w:val="left"/>
      <w:pPr>
        <w:ind w:left="4811" w:hanging="360"/>
      </w:pPr>
    </w:lvl>
    <w:lvl w:ilvl="5" w:tplc="0415001B" w:tentative="1">
      <w:start w:val="1"/>
      <w:numFmt w:val="lowerRoman"/>
      <w:lvlText w:val="%6."/>
      <w:lvlJc w:val="right"/>
      <w:pPr>
        <w:ind w:left="5531" w:hanging="180"/>
      </w:pPr>
    </w:lvl>
    <w:lvl w:ilvl="6" w:tplc="0415000F" w:tentative="1">
      <w:start w:val="1"/>
      <w:numFmt w:val="decimal"/>
      <w:lvlText w:val="%7."/>
      <w:lvlJc w:val="left"/>
      <w:pPr>
        <w:ind w:left="6251" w:hanging="360"/>
      </w:pPr>
    </w:lvl>
    <w:lvl w:ilvl="7" w:tplc="04150019" w:tentative="1">
      <w:start w:val="1"/>
      <w:numFmt w:val="lowerLetter"/>
      <w:lvlText w:val="%8."/>
      <w:lvlJc w:val="left"/>
      <w:pPr>
        <w:ind w:left="6971" w:hanging="360"/>
      </w:pPr>
    </w:lvl>
    <w:lvl w:ilvl="8" w:tplc="0415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51" w15:restartNumberingAfterBreak="0">
    <w:nsid w:val="418F5C0D"/>
    <w:multiLevelType w:val="hybridMultilevel"/>
    <w:tmpl w:val="361E9782"/>
    <w:lvl w:ilvl="0" w:tplc="A1D01BFA">
      <w:start w:val="1"/>
      <w:numFmt w:val="decimal"/>
      <w:lvlText w:val="%1)"/>
      <w:lvlJc w:val="left"/>
      <w:pPr>
        <w:ind w:left="1784" w:hanging="360"/>
      </w:pPr>
      <w:rPr>
        <w:rFonts w:hint="default"/>
        <w:b w:val="0"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53" w15:restartNumberingAfterBreak="0">
    <w:nsid w:val="43154F7C"/>
    <w:multiLevelType w:val="hybridMultilevel"/>
    <w:tmpl w:val="0AD29B9A"/>
    <w:lvl w:ilvl="0" w:tplc="F07A3A70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144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32535E6"/>
    <w:multiLevelType w:val="hybridMultilevel"/>
    <w:tmpl w:val="A15E1B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62E1752"/>
    <w:multiLevelType w:val="hybridMultilevel"/>
    <w:tmpl w:val="C742C812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6" w15:restartNumberingAfterBreak="0">
    <w:nsid w:val="4644668A"/>
    <w:multiLevelType w:val="hybridMultilevel"/>
    <w:tmpl w:val="5E229CE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7" w15:restartNumberingAfterBreak="0">
    <w:nsid w:val="488849C6"/>
    <w:multiLevelType w:val="hybridMultilevel"/>
    <w:tmpl w:val="D9DECA46"/>
    <w:lvl w:ilvl="0" w:tplc="7A187C3C">
      <w:start w:val="1"/>
      <w:numFmt w:val="decimal"/>
      <w:lvlText w:val="%1)"/>
      <w:lvlJc w:val="left"/>
      <w:pPr>
        <w:ind w:left="1146" w:hanging="360"/>
      </w:pPr>
      <w:rPr>
        <w:rFonts w:hint="default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8" w15:restartNumberingAfterBreak="0">
    <w:nsid w:val="4A1B2AE1"/>
    <w:multiLevelType w:val="hybridMultilevel"/>
    <w:tmpl w:val="C0C6E672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B7D4404"/>
    <w:multiLevelType w:val="hybridMultilevel"/>
    <w:tmpl w:val="B2F01522"/>
    <w:lvl w:ilvl="0" w:tplc="0415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60" w15:restartNumberingAfterBreak="0">
    <w:nsid w:val="4C4F2E69"/>
    <w:multiLevelType w:val="hybridMultilevel"/>
    <w:tmpl w:val="4FBEBCCA"/>
    <w:lvl w:ilvl="0" w:tplc="313C466E">
      <w:start w:val="2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1" w15:restartNumberingAfterBreak="0">
    <w:nsid w:val="4D24290E"/>
    <w:multiLevelType w:val="hybridMultilevel"/>
    <w:tmpl w:val="B652DCBC"/>
    <w:lvl w:ilvl="0" w:tplc="0415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62" w15:restartNumberingAfterBreak="0">
    <w:nsid w:val="4E9E58DE"/>
    <w:multiLevelType w:val="hybridMultilevel"/>
    <w:tmpl w:val="A75621D0"/>
    <w:lvl w:ilvl="0" w:tplc="9C70FA96">
      <w:start w:val="1"/>
      <w:numFmt w:val="decimal"/>
      <w:lvlText w:val="%1)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3" w15:restartNumberingAfterBreak="0">
    <w:nsid w:val="517F324A"/>
    <w:multiLevelType w:val="hybridMultilevel"/>
    <w:tmpl w:val="B2F01522"/>
    <w:lvl w:ilvl="0" w:tplc="0415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64" w15:restartNumberingAfterBreak="0">
    <w:nsid w:val="55E04124"/>
    <w:multiLevelType w:val="multilevel"/>
    <w:tmpl w:val="73B685D6"/>
    <w:styleLink w:val="WWNum17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65" w15:restartNumberingAfterBreak="0">
    <w:nsid w:val="56802603"/>
    <w:multiLevelType w:val="hybridMultilevel"/>
    <w:tmpl w:val="9E06C6AA"/>
    <w:lvl w:ilvl="0" w:tplc="24983374">
      <w:start w:val="1"/>
      <w:numFmt w:val="decimal"/>
      <w:lvlText w:val="%1)"/>
      <w:lvlJc w:val="left"/>
      <w:pPr>
        <w:ind w:left="1146" w:hanging="360"/>
      </w:pPr>
      <w:rPr>
        <w:rFonts w:hint="default"/>
        <w:b w:val="0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6" w15:restartNumberingAfterBreak="0">
    <w:nsid w:val="56FD7510"/>
    <w:multiLevelType w:val="hybridMultilevel"/>
    <w:tmpl w:val="FA0C26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76506BA"/>
    <w:multiLevelType w:val="hybridMultilevel"/>
    <w:tmpl w:val="6584FF50"/>
    <w:styleLink w:val="WWNum51"/>
    <w:lvl w:ilvl="0" w:tplc="0415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588E0E80"/>
    <w:multiLevelType w:val="multilevel"/>
    <w:tmpl w:val="E3746E92"/>
    <w:lvl w:ilvl="0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69" w15:restartNumberingAfterBreak="0">
    <w:nsid w:val="5D234C0E"/>
    <w:multiLevelType w:val="hybridMultilevel"/>
    <w:tmpl w:val="D7243580"/>
    <w:lvl w:ilvl="0" w:tplc="9FB46C72">
      <w:start w:val="1"/>
      <w:numFmt w:val="lowerLetter"/>
      <w:lvlText w:val="%1)"/>
      <w:lvlJc w:val="left"/>
      <w:pPr>
        <w:ind w:left="675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9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1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3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5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7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9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1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35" w:hanging="180"/>
      </w:pPr>
      <w:rPr>
        <w:rFonts w:cs="Times New Roman"/>
      </w:rPr>
    </w:lvl>
  </w:abstractNum>
  <w:abstractNum w:abstractNumId="70" w15:restartNumberingAfterBreak="0">
    <w:nsid w:val="5DC75579"/>
    <w:multiLevelType w:val="hybridMultilevel"/>
    <w:tmpl w:val="722A3AEA"/>
    <w:lvl w:ilvl="0" w:tplc="8DAED83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F0A5881"/>
    <w:multiLevelType w:val="hybridMultilevel"/>
    <w:tmpl w:val="375886BA"/>
    <w:lvl w:ilvl="0" w:tplc="2AFEAE0C">
      <w:start w:val="1"/>
      <w:numFmt w:val="decimal"/>
      <w:lvlText w:val="%1)"/>
      <w:lvlJc w:val="left"/>
      <w:pPr>
        <w:ind w:left="108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2" w15:restartNumberingAfterBreak="0">
    <w:nsid w:val="602961F5"/>
    <w:multiLevelType w:val="hybridMultilevel"/>
    <w:tmpl w:val="7D102E0C"/>
    <w:lvl w:ilvl="0" w:tplc="EA86C926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0EA3EDB"/>
    <w:multiLevelType w:val="multilevel"/>
    <w:tmpl w:val="5C0CA760"/>
    <w:lvl w:ilvl="0">
      <w:start w:val="1"/>
      <w:numFmt w:val="decimal"/>
      <w:lvlText w:val="%1."/>
      <w:lvlJc w:val="left"/>
      <w:pPr>
        <w:tabs>
          <w:tab w:val="num" w:pos="1706"/>
        </w:tabs>
        <w:ind w:left="697" w:firstLine="0"/>
      </w:pPr>
      <w:rPr>
        <w:rFonts w:ascii="Arial" w:eastAsia="Verdana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0"/>
        <w:u w:val="none"/>
      </w:rPr>
    </w:lvl>
    <w:lvl w:ilvl="1">
      <w:start w:val="1"/>
      <w:numFmt w:val="decimal"/>
      <w:lvlText w:val="%2)"/>
      <w:lvlJc w:val="left"/>
      <w:pPr>
        <w:ind w:left="697" w:firstLine="0"/>
      </w:pPr>
      <w:rPr>
        <w:rFonts w:ascii="Arial" w:eastAsia="Times New Roman" w:hAnsi="Arial" w:cs="Arial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numFmt w:val="decimal"/>
      <w:lvlText w:val=""/>
      <w:lvlJc w:val="left"/>
      <w:pPr>
        <w:ind w:left="697" w:firstLine="0"/>
      </w:pPr>
      <w:rPr>
        <w:rFonts w:hint="default"/>
      </w:rPr>
    </w:lvl>
    <w:lvl w:ilvl="3">
      <w:numFmt w:val="decimal"/>
      <w:lvlText w:val=""/>
      <w:lvlJc w:val="left"/>
      <w:pPr>
        <w:ind w:left="697" w:firstLine="0"/>
      </w:pPr>
      <w:rPr>
        <w:rFonts w:hint="default"/>
      </w:rPr>
    </w:lvl>
    <w:lvl w:ilvl="4">
      <w:numFmt w:val="decimal"/>
      <w:lvlText w:val=""/>
      <w:lvlJc w:val="left"/>
      <w:pPr>
        <w:ind w:left="697" w:firstLine="0"/>
      </w:pPr>
      <w:rPr>
        <w:rFonts w:hint="default"/>
      </w:rPr>
    </w:lvl>
    <w:lvl w:ilvl="5">
      <w:numFmt w:val="decimal"/>
      <w:lvlText w:val=""/>
      <w:lvlJc w:val="left"/>
      <w:pPr>
        <w:ind w:left="697" w:firstLine="0"/>
      </w:pPr>
      <w:rPr>
        <w:rFonts w:hint="default"/>
      </w:rPr>
    </w:lvl>
    <w:lvl w:ilvl="6">
      <w:numFmt w:val="decimal"/>
      <w:lvlText w:val=""/>
      <w:lvlJc w:val="left"/>
      <w:pPr>
        <w:ind w:left="697" w:firstLine="0"/>
      </w:pPr>
      <w:rPr>
        <w:rFonts w:hint="default"/>
      </w:rPr>
    </w:lvl>
    <w:lvl w:ilvl="7">
      <w:numFmt w:val="decimal"/>
      <w:lvlText w:val=""/>
      <w:lvlJc w:val="left"/>
      <w:pPr>
        <w:ind w:left="697" w:firstLine="0"/>
      </w:pPr>
      <w:rPr>
        <w:rFonts w:hint="default"/>
      </w:rPr>
    </w:lvl>
    <w:lvl w:ilvl="8">
      <w:numFmt w:val="decimal"/>
      <w:lvlText w:val=""/>
      <w:lvlJc w:val="left"/>
      <w:pPr>
        <w:ind w:left="697" w:firstLine="0"/>
      </w:pPr>
      <w:rPr>
        <w:rFonts w:hint="default"/>
      </w:rPr>
    </w:lvl>
  </w:abstractNum>
  <w:abstractNum w:abstractNumId="74" w15:restartNumberingAfterBreak="0">
    <w:nsid w:val="61A3672C"/>
    <w:multiLevelType w:val="hybridMultilevel"/>
    <w:tmpl w:val="C058A292"/>
    <w:lvl w:ilvl="0" w:tplc="4046179C">
      <w:start w:val="1"/>
      <w:numFmt w:val="bullet"/>
      <w:lvlText w:val=""/>
      <w:lvlJc w:val="left"/>
      <w:pPr>
        <w:ind w:left="720" w:hanging="360"/>
      </w:pPr>
      <w:rPr>
        <w:rFonts w:ascii="Courier New" w:hAnsi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61DF79BF"/>
    <w:multiLevelType w:val="hybridMultilevel"/>
    <w:tmpl w:val="80E6548C"/>
    <w:lvl w:ilvl="0" w:tplc="DBA61152">
      <w:start w:val="5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F6D26C68">
      <w:start w:val="1"/>
      <w:numFmt w:val="decimal"/>
      <w:lvlText w:val="%4."/>
      <w:lvlJc w:val="left"/>
      <w:pPr>
        <w:ind w:left="2880" w:hanging="360"/>
      </w:pPr>
      <w:rPr>
        <w:sz w:val="24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1FF42B6"/>
    <w:multiLevelType w:val="hybridMultilevel"/>
    <w:tmpl w:val="C92E9B8C"/>
    <w:lvl w:ilvl="0" w:tplc="FA82DCDE">
      <w:start w:val="1"/>
      <w:numFmt w:val="lowerLetter"/>
      <w:lvlText w:val="%1)"/>
      <w:lvlJc w:val="left"/>
      <w:pPr>
        <w:ind w:left="185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570" w:hanging="360"/>
      </w:pPr>
    </w:lvl>
    <w:lvl w:ilvl="2" w:tplc="0415001B" w:tentative="1">
      <w:start w:val="1"/>
      <w:numFmt w:val="lowerRoman"/>
      <w:lvlText w:val="%3."/>
      <w:lvlJc w:val="right"/>
      <w:pPr>
        <w:ind w:left="3290" w:hanging="180"/>
      </w:pPr>
    </w:lvl>
    <w:lvl w:ilvl="3" w:tplc="0415000F" w:tentative="1">
      <w:start w:val="1"/>
      <w:numFmt w:val="decimal"/>
      <w:lvlText w:val="%4."/>
      <w:lvlJc w:val="left"/>
      <w:pPr>
        <w:ind w:left="4010" w:hanging="360"/>
      </w:pPr>
    </w:lvl>
    <w:lvl w:ilvl="4" w:tplc="04150019" w:tentative="1">
      <w:start w:val="1"/>
      <w:numFmt w:val="lowerLetter"/>
      <w:lvlText w:val="%5."/>
      <w:lvlJc w:val="left"/>
      <w:pPr>
        <w:ind w:left="4730" w:hanging="360"/>
      </w:pPr>
    </w:lvl>
    <w:lvl w:ilvl="5" w:tplc="0415001B" w:tentative="1">
      <w:start w:val="1"/>
      <w:numFmt w:val="lowerRoman"/>
      <w:lvlText w:val="%6."/>
      <w:lvlJc w:val="right"/>
      <w:pPr>
        <w:ind w:left="5450" w:hanging="180"/>
      </w:pPr>
    </w:lvl>
    <w:lvl w:ilvl="6" w:tplc="0415000F" w:tentative="1">
      <w:start w:val="1"/>
      <w:numFmt w:val="decimal"/>
      <w:lvlText w:val="%7."/>
      <w:lvlJc w:val="left"/>
      <w:pPr>
        <w:ind w:left="6170" w:hanging="360"/>
      </w:pPr>
    </w:lvl>
    <w:lvl w:ilvl="7" w:tplc="04150019" w:tentative="1">
      <w:start w:val="1"/>
      <w:numFmt w:val="lowerLetter"/>
      <w:lvlText w:val="%8."/>
      <w:lvlJc w:val="left"/>
      <w:pPr>
        <w:ind w:left="6890" w:hanging="360"/>
      </w:pPr>
    </w:lvl>
    <w:lvl w:ilvl="8" w:tplc="0415001B" w:tentative="1">
      <w:start w:val="1"/>
      <w:numFmt w:val="lowerRoman"/>
      <w:lvlText w:val="%9."/>
      <w:lvlJc w:val="right"/>
      <w:pPr>
        <w:ind w:left="7610" w:hanging="180"/>
      </w:pPr>
    </w:lvl>
  </w:abstractNum>
  <w:abstractNum w:abstractNumId="77" w15:restartNumberingAfterBreak="0">
    <w:nsid w:val="67D2374C"/>
    <w:multiLevelType w:val="hybridMultilevel"/>
    <w:tmpl w:val="EB327692"/>
    <w:lvl w:ilvl="0" w:tplc="3516F404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  <w:sz w:val="24"/>
        <w:szCs w:val="24"/>
      </w:rPr>
    </w:lvl>
    <w:lvl w:ilvl="1" w:tplc="9C608654">
      <w:start w:val="1"/>
      <w:numFmt w:val="lowerLetter"/>
      <w:lvlText w:val="%2)"/>
      <w:lvlJc w:val="left"/>
      <w:pPr>
        <w:ind w:left="884" w:hanging="360"/>
      </w:pPr>
      <w:rPr>
        <w:rFonts w:hint="default"/>
        <w:lang w:val="pl-PL"/>
      </w:rPr>
    </w:lvl>
    <w:lvl w:ilvl="2" w:tplc="A1D01BFA">
      <w:start w:val="1"/>
      <w:numFmt w:val="decimal"/>
      <w:lvlText w:val="%3)"/>
      <w:lvlJc w:val="left"/>
      <w:pPr>
        <w:ind w:left="1784" w:hanging="360"/>
      </w:pPr>
      <w:rPr>
        <w:rFonts w:hint="default"/>
        <w:b w:val="0"/>
        <w:bCs/>
        <w:sz w:val="24"/>
        <w:szCs w:val="24"/>
      </w:rPr>
    </w:lvl>
    <w:lvl w:ilvl="3" w:tplc="A0D47646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</w:lvl>
  </w:abstractNum>
  <w:abstractNum w:abstractNumId="78" w15:restartNumberingAfterBreak="0">
    <w:nsid w:val="68443CA0"/>
    <w:multiLevelType w:val="hybridMultilevel"/>
    <w:tmpl w:val="75081BE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93556A9"/>
    <w:multiLevelType w:val="hybridMultilevel"/>
    <w:tmpl w:val="4DC8871C"/>
    <w:lvl w:ilvl="0" w:tplc="F5426840">
      <w:start w:val="1"/>
      <w:numFmt w:val="upperRoman"/>
      <w:lvlText w:val="%1."/>
      <w:lvlJc w:val="right"/>
      <w:pPr>
        <w:ind w:left="720" w:hanging="360"/>
      </w:pPr>
      <w:rPr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AF04C11"/>
    <w:multiLevelType w:val="multilevel"/>
    <w:tmpl w:val="AF084A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1" w15:restartNumberingAfterBreak="0">
    <w:nsid w:val="6D57635A"/>
    <w:multiLevelType w:val="hybridMultilevel"/>
    <w:tmpl w:val="90B4CB32"/>
    <w:lvl w:ilvl="0" w:tplc="BA40B56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556A27EA">
      <w:start w:val="1"/>
      <w:numFmt w:val="decimal"/>
      <w:lvlText w:val="%2."/>
      <w:lvlJc w:val="left"/>
      <w:pPr>
        <w:ind w:left="1211" w:hanging="360"/>
      </w:pPr>
      <w:rPr>
        <w:rFonts w:ascii="Calibri" w:eastAsiaTheme="minorHAnsi" w:hAnsi="Calibri" w:cs="Arial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2" w15:restartNumberingAfterBreak="0">
    <w:nsid w:val="7122020B"/>
    <w:multiLevelType w:val="hybridMultilevel"/>
    <w:tmpl w:val="51EC2EFC"/>
    <w:lvl w:ilvl="0" w:tplc="F07A3A70">
      <w:start w:val="1"/>
      <w:numFmt w:val="lowerLetter"/>
      <w:lvlText w:val="%1)"/>
      <w:lvlJc w:val="left"/>
      <w:pPr>
        <w:ind w:left="796" w:hanging="360"/>
      </w:pPr>
      <w:rPr>
        <w:rFonts w:ascii="Arial" w:eastAsia="Times New Roman" w:hAnsi="Arial" w:cs="Arial"/>
      </w:rPr>
    </w:lvl>
    <w:lvl w:ilvl="1" w:tplc="04150003" w:tentative="1">
      <w:start w:val="1"/>
      <w:numFmt w:val="bullet"/>
      <w:lvlText w:val="o"/>
      <w:lvlJc w:val="left"/>
      <w:pPr>
        <w:ind w:left="151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83" w15:restartNumberingAfterBreak="0">
    <w:nsid w:val="71F77033"/>
    <w:multiLevelType w:val="hybridMultilevel"/>
    <w:tmpl w:val="38B49DCC"/>
    <w:lvl w:ilvl="0" w:tplc="C682F7BE">
      <w:start w:val="1"/>
      <w:numFmt w:val="decimal"/>
      <w:lvlText w:val="%1."/>
      <w:lvlJc w:val="left"/>
      <w:pPr>
        <w:ind w:left="288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66E26BE"/>
    <w:multiLevelType w:val="hybridMultilevel"/>
    <w:tmpl w:val="223E26E0"/>
    <w:lvl w:ilvl="0" w:tplc="E11C778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6C36CB8"/>
    <w:multiLevelType w:val="hybridMultilevel"/>
    <w:tmpl w:val="FC06266A"/>
    <w:lvl w:ilvl="0" w:tplc="2C5C16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73500F6"/>
    <w:multiLevelType w:val="hybridMultilevel"/>
    <w:tmpl w:val="8FE00F56"/>
    <w:lvl w:ilvl="0" w:tplc="CBA2A6CC">
      <w:start w:val="1"/>
      <w:numFmt w:val="ordinal"/>
      <w:lvlText w:val="%1"/>
      <w:lvlJc w:val="left"/>
      <w:pPr>
        <w:tabs>
          <w:tab w:val="num" w:pos="1009"/>
        </w:tabs>
        <w:ind w:left="1009" w:hanging="453"/>
      </w:pPr>
      <w:rPr>
        <w:rFonts w:ascii="Arial" w:hAnsi="Arial" w:hint="default"/>
        <w:b w:val="0"/>
        <w:i w:val="0"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7" w15:restartNumberingAfterBreak="0">
    <w:nsid w:val="79325394"/>
    <w:multiLevelType w:val="hybridMultilevel"/>
    <w:tmpl w:val="4AE22616"/>
    <w:lvl w:ilvl="0" w:tplc="694A9BD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8" w15:restartNumberingAfterBreak="0">
    <w:nsid w:val="794219F1"/>
    <w:multiLevelType w:val="hybridMultilevel"/>
    <w:tmpl w:val="1C38134C"/>
    <w:lvl w:ilvl="0" w:tplc="BDD416F6">
      <w:start w:val="1"/>
      <w:numFmt w:val="decimal"/>
      <w:lvlText w:val="%1)"/>
      <w:lvlJc w:val="left"/>
      <w:pPr>
        <w:ind w:left="108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9" w15:restartNumberingAfterBreak="0">
    <w:nsid w:val="79841B3C"/>
    <w:multiLevelType w:val="multilevel"/>
    <w:tmpl w:val="7416DC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isLgl/>
      <w:lvlText w:val="%2)"/>
      <w:lvlJc w:val="left"/>
      <w:pPr>
        <w:ind w:left="1571" w:hanging="360"/>
      </w:pPr>
      <w:rPr>
        <w:rFonts w:asciiTheme="minorHAnsi" w:eastAsiaTheme="minorHAnsi" w:hAnsiTheme="minorHAnsi" w:cs="Arial"/>
      </w:rPr>
    </w:lvl>
    <w:lvl w:ilvl="2">
      <w:numFmt w:val="lowerRoman"/>
      <w:isLgl/>
      <w:lvlText w:val="%3)"/>
      <w:lvlJc w:val="left"/>
      <w:pPr>
        <w:ind w:left="2782" w:hanging="720"/>
      </w:pPr>
      <w:rPr>
        <w:rFonts w:ascii="Calibri" w:eastAsiaTheme="minorHAnsi" w:hAnsi="Calibri" w:cs="Arial"/>
      </w:rPr>
    </w:lvl>
    <w:lvl w:ilvl="3">
      <w:start w:val="1"/>
      <w:numFmt w:val="decimal"/>
      <w:isLgl/>
      <w:lvlText w:val="%1.%2.%3.%4."/>
      <w:lvlJc w:val="left"/>
      <w:pPr>
        <w:ind w:left="363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8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6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9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75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968" w:hanging="1800"/>
      </w:pPr>
      <w:rPr>
        <w:rFonts w:hint="default"/>
      </w:rPr>
    </w:lvl>
  </w:abstractNum>
  <w:abstractNum w:abstractNumId="90" w15:restartNumberingAfterBreak="0">
    <w:nsid w:val="7B6517AD"/>
    <w:multiLevelType w:val="hybridMultilevel"/>
    <w:tmpl w:val="B7FA8596"/>
    <w:lvl w:ilvl="0" w:tplc="3D4C0666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9650194">
    <w:abstractNumId w:val="19"/>
  </w:num>
  <w:num w:numId="2" w16cid:durableId="938679821">
    <w:abstractNumId w:val="67"/>
  </w:num>
  <w:num w:numId="3" w16cid:durableId="265767879">
    <w:abstractNumId w:val="6"/>
  </w:num>
  <w:num w:numId="4" w16cid:durableId="1032001983">
    <w:abstractNumId w:val="2"/>
  </w:num>
  <w:num w:numId="5" w16cid:durableId="1130128651">
    <w:abstractNumId w:val="43"/>
  </w:num>
  <w:num w:numId="6" w16cid:durableId="1442265713">
    <w:abstractNumId w:val="64"/>
  </w:num>
  <w:num w:numId="7" w16cid:durableId="130946988">
    <w:abstractNumId w:val="79"/>
  </w:num>
  <w:num w:numId="8" w16cid:durableId="455951120">
    <w:abstractNumId w:val="75"/>
  </w:num>
  <w:num w:numId="9" w16cid:durableId="230895609">
    <w:abstractNumId w:val="1"/>
  </w:num>
  <w:num w:numId="10" w16cid:durableId="1533806800">
    <w:abstractNumId w:val="0"/>
  </w:num>
  <w:num w:numId="11" w16cid:durableId="105344834">
    <w:abstractNumId w:val="32"/>
  </w:num>
  <w:num w:numId="12" w16cid:durableId="503983029">
    <w:abstractNumId w:val="44"/>
  </w:num>
  <w:num w:numId="13" w16cid:durableId="1179932026">
    <w:abstractNumId w:val="56"/>
  </w:num>
  <w:num w:numId="14" w16cid:durableId="1208569637">
    <w:abstractNumId w:val="39"/>
  </w:num>
  <w:num w:numId="15" w16cid:durableId="325279844">
    <w:abstractNumId w:val="84"/>
  </w:num>
  <w:num w:numId="16" w16cid:durableId="882718669">
    <w:abstractNumId w:val="57"/>
  </w:num>
  <w:num w:numId="17" w16cid:durableId="1080636354">
    <w:abstractNumId w:val="65"/>
  </w:num>
  <w:num w:numId="18" w16cid:durableId="276914115">
    <w:abstractNumId w:val="26"/>
  </w:num>
  <w:num w:numId="19" w16cid:durableId="490297822">
    <w:abstractNumId w:val="27"/>
  </w:num>
  <w:num w:numId="20" w16cid:durableId="215705940">
    <w:abstractNumId w:val="77"/>
  </w:num>
  <w:num w:numId="21" w16cid:durableId="2033071531">
    <w:abstractNumId w:val="62"/>
  </w:num>
  <w:num w:numId="22" w16cid:durableId="854726794">
    <w:abstractNumId w:val="38"/>
  </w:num>
  <w:num w:numId="23" w16cid:durableId="1050108981">
    <w:abstractNumId w:val="86"/>
  </w:num>
  <w:num w:numId="24" w16cid:durableId="695230730">
    <w:abstractNumId w:val="15"/>
  </w:num>
  <w:num w:numId="25" w16cid:durableId="1386829110">
    <w:abstractNumId w:val="73"/>
  </w:num>
  <w:num w:numId="26" w16cid:durableId="1068461615">
    <w:abstractNumId w:val="36"/>
  </w:num>
  <w:num w:numId="27" w16cid:durableId="252904351">
    <w:abstractNumId w:val="22"/>
  </w:num>
  <w:num w:numId="28" w16cid:durableId="2063282046">
    <w:abstractNumId w:val="11"/>
  </w:num>
  <w:num w:numId="29" w16cid:durableId="1974945322">
    <w:abstractNumId w:val="30"/>
  </w:num>
  <w:num w:numId="30" w16cid:durableId="1077091968">
    <w:abstractNumId w:val="34"/>
  </w:num>
  <w:num w:numId="31" w16cid:durableId="1457213902">
    <w:abstractNumId w:val="33"/>
  </w:num>
  <w:num w:numId="32" w16cid:durableId="2018648907">
    <w:abstractNumId w:val="35"/>
  </w:num>
  <w:num w:numId="33" w16cid:durableId="300497231">
    <w:abstractNumId w:val="76"/>
  </w:num>
  <w:num w:numId="34" w16cid:durableId="91097113">
    <w:abstractNumId w:val="46"/>
  </w:num>
  <w:num w:numId="35" w16cid:durableId="341511505">
    <w:abstractNumId w:val="20"/>
  </w:num>
  <w:num w:numId="36" w16cid:durableId="601298648">
    <w:abstractNumId w:val="70"/>
  </w:num>
  <w:num w:numId="37" w16cid:durableId="803625230">
    <w:abstractNumId w:val="52"/>
    <w:lvlOverride w:ilvl="0">
      <w:startOverride w:val="1"/>
    </w:lvlOverride>
  </w:num>
  <w:num w:numId="38" w16cid:durableId="1874800759">
    <w:abstractNumId w:val="17"/>
  </w:num>
  <w:num w:numId="39" w16cid:durableId="203952958">
    <w:abstractNumId w:val="28"/>
  </w:num>
  <w:num w:numId="40" w16cid:durableId="477957934">
    <w:abstractNumId w:val="60"/>
  </w:num>
  <w:num w:numId="41" w16cid:durableId="1004405479">
    <w:abstractNumId w:val="68"/>
  </w:num>
  <w:num w:numId="42" w16cid:durableId="102918770">
    <w:abstractNumId w:val="7"/>
  </w:num>
  <w:num w:numId="43" w16cid:durableId="571889385">
    <w:abstractNumId w:val="55"/>
  </w:num>
  <w:num w:numId="44" w16cid:durableId="365717872">
    <w:abstractNumId w:val="31"/>
  </w:num>
  <w:num w:numId="45" w16cid:durableId="1001464431">
    <w:abstractNumId w:val="83"/>
  </w:num>
  <w:num w:numId="46" w16cid:durableId="1708994179">
    <w:abstractNumId w:val="49"/>
  </w:num>
  <w:num w:numId="47" w16cid:durableId="875198052">
    <w:abstractNumId w:val="69"/>
  </w:num>
  <w:num w:numId="48" w16cid:durableId="849104417">
    <w:abstractNumId w:val="63"/>
  </w:num>
  <w:num w:numId="49" w16cid:durableId="2091613324">
    <w:abstractNumId w:val="82"/>
  </w:num>
  <w:num w:numId="50" w16cid:durableId="1529945782">
    <w:abstractNumId w:val="54"/>
  </w:num>
  <w:num w:numId="51" w16cid:durableId="1483693499">
    <w:abstractNumId w:val="10"/>
  </w:num>
  <w:num w:numId="52" w16cid:durableId="398476586">
    <w:abstractNumId w:val="51"/>
  </w:num>
  <w:num w:numId="53" w16cid:durableId="1213276168">
    <w:abstractNumId w:val="61"/>
  </w:num>
  <w:num w:numId="54" w16cid:durableId="2142992503">
    <w:abstractNumId w:val="16"/>
  </w:num>
  <w:num w:numId="55" w16cid:durableId="1921283605">
    <w:abstractNumId w:val="59"/>
  </w:num>
  <w:num w:numId="56" w16cid:durableId="1561791044">
    <w:abstractNumId w:val="18"/>
  </w:num>
  <w:num w:numId="57" w16cid:durableId="1537083794">
    <w:abstractNumId w:val="66"/>
  </w:num>
  <w:num w:numId="58" w16cid:durableId="475295081">
    <w:abstractNumId w:val="21"/>
  </w:num>
  <w:num w:numId="59" w16cid:durableId="772549968">
    <w:abstractNumId w:val="4"/>
  </w:num>
  <w:num w:numId="60" w16cid:durableId="1261911530">
    <w:abstractNumId w:val="5"/>
  </w:num>
  <w:num w:numId="61" w16cid:durableId="726687221">
    <w:abstractNumId w:val="58"/>
  </w:num>
  <w:num w:numId="62" w16cid:durableId="1385642814">
    <w:abstractNumId w:val="78"/>
  </w:num>
  <w:num w:numId="63" w16cid:durableId="571357292">
    <w:abstractNumId w:val="12"/>
  </w:num>
  <w:num w:numId="64" w16cid:durableId="1718817338">
    <w:abstractNumId w:val="24"/>
  </w:num>
  <w:num w:numId="65" w16cid:durableId="1546868901">
    <w:abstractNumId w:val="88"/>
  </w:num>
  <w:num w:numId="66" w16cid:durableId="1316255699">
    <w:abstractNumId w:val="23"/>
  </w:num>
  <w:num w:numId="67" w16cid:durableId="773280646">
    <w:abstractNumId w:val="80"/>
  </w:num>
  <w:num w:numId="68" w16cid:durableId="1307514805">
    <w:abstractNumId w:val="89"/>
  </w:num>
  <w:num w:numId="69" w16cid:durableId="1370104567">
    <w:abstractNumId w:val="72"/>
  </w:num>
  <w:num w:numId="70" w16cid:durableId="1474787862">
    <w:abstractNumId w:val="25"/>
  </w:num>
  <w:num w:numId="71" w16cid:durableId="1925071529">
    <w:abstractNumId w:val="87"/>
  </w:num>
  <w:num w:numId="72" w16cid:durableId="475270088">
    <w:abstractNumId w:val="85"/>
  </w:num>
  <w:num w:numId="73" w16cid:durableId="829978126">
    <w:abstractNumId w:val="9"/>
  </w:num>
  <w:num w:numId="74" w16cid:durableId="941031739">
    <w:abstractNumId w:val="29"/>
  </w:num>
  <w:num w:numId="75" w16cid:durableId="2013144181">
    <w:abstractNumId w:val="8"/>
  </w:num>
  <w:num w:numId="76" w16cid:durableId="981270612">
    <w:abstractNumId w:val="45"/>
  </w:num>
  <w:num w:numId="77" w16cid:durableId="1242107755">
    <w:abstractNumId w:val="81"/>
  </w:num>
  <w:num w:numId="78" w16cid:durableId="598947464">
    <w:abstractNumId w:val="42"/>
  </w:num>
  <w:num w:numId="79" w16cid:durableId="385645213">
    <w:abstractNumId w:val="40"/>
  </w:num>
  <w:num w:numId="80" w16cid:durableId="134295978">
    <w:abstractNumId w:val="37"/>
  </w:num>
  <w:num w:numId="81" w16cid:durableId="880552629">
    <w:abstractNumId w:val="47"/>
  </w:num>
  <w:num w:numId="82" w16cid:durableId="567309152">
    <w:abstractNumId w:val="90"/>
  </w:num>
  <w:num w:numId="83" w16cid:durableId="874270583">
    <w:abstractNumId w:val="14"/>
  </w:num>
  <w:num w:numId="84" w16cid:durableId="153644629">
    <w:abstractNumId w:val="71"/>
  </w:num>
  <w:num w:numId="85" w16cid:durableId="1498576192">
    <w:abstractNumId w:val="13"/>
  </w:num>
  <w:num w:numId="86" w16cid:durableId="149030634">
    <w:abstractNumId w:val="48"/>
  </w:num>
  <w:num w:numId="87" w16cid:durableId="350499030">
    <w:abstractNumId w:val="41"/>
  </w:num>
  <w:num w:numId="88" w16cid:durableId="1298684658">
    <w:abstractNumId w:val="50"/>
  </w:num>
  <w:num w:numId="89" w16cid:durableId="818888376">
    <w:abstractNumId w:val="53"/>
  </w:num>
  <w:num w:numId="90" w16cid:durableId="440034426">
    <w:abstractNumId w:val="74"/>
  </w:num>
  <w:numIdMacAtCleanup w:val="9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6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65B07"/>
    <w:rsid w:val="000000E4"/>
    <w:rsid w:val="00001767"/>
    <w:rsid w:val="00001ECF"/>
    <w:rsid w:val="00002ABD"/>
    <w:rsid w:val="00004171"/>
    <w:rsid w:val="0000468B"/>
    <w:rsid w:val="0000486E"/>
    <w:rsid w:val="00004EE8"/>
    <w:rsid w:val="00005BB0"/>
    <w:rsid w:val="00005DA8"/>
    <w:rsid w:val="00006DE3"/>
    <w:rsid w:val="0000700A"/>
    <w:rsid w:val="0000795E"/>
    <w:rsid w:val="00007B44"/>
    <w:rsid w:val="00007CE3"/>
    <w:rsid w:val="00010D9D"/>
    <w:rsid w:val="0001164F"/>
    <w:rsid w:val="000126D6"/>
    <w:rsid w:val="00012A25"/>
    <w:rsid w:val="00012D35"/>
    <w:rsid w:val="00012F29"/>
    <w:rsid w:val="00013098"/>
    <w:rsid w:val="000143E9"/>
    <w:rsid w:val="000148A1"/>
    <w:rsid w:val="0001575A"/>
    <w:rsid w:val="00015801"/>
    <w:rsid w:val="00015C31"/>
    <w:rsid w:val="0001624A"/>
    <w:rsid w:val="000163E7"/>
    <w:rsid w:val="00017C6C"/>
    <w:rsid w:val="0002120B"/>
    <w:rsid w:val="000215AD"/>
    <w:rsid w:val="00022042"/>
    <w:rsid w:val="000221BA"/>
    <w:rsid w:val="0002227B"/>
    <w:rsid w:val="00022A40"/>
    <w:rsid w:val="00023A5B"/>
    <w:rsid w:val="000242D3"/>
    <w:rsid w:val="000248FE"/>
    <w:rsid w:val="00024F6C"/>
    <w:rsid w:val="000251D9"/>
    <w:rsid w:val="0002541E"/>
    <w:rsid w:val="00026899"/>
    <w:rsid w:val="00026CE2"/>
    <w:rsid w:val="00026E02"/>
    <w:rsid w:val="000304D0"/>
    <w:rsid w:val="00031864"/>
    <w:rsid w:val="00031DCF"/>
    <w:rsid w:val="000349D2"/>
    <w:rsid w:val="00034BEC"/>
    <w:rsid w:val="00035549"/>
    <w:rsid w:val="00035737"/>
    <w:rsid w:val="000359B4"/>
    <w:rsid w:val="00036865"/>
    <w:rsid w:val="00037279"/>
    <w:rsid w:val="000400DE"/>
    <w:rsid w:val="00042228"/>
    <w:rsid w:val="00042CA9"/>
    <w:rsid w:val="00042D45"/>
    <w:rsid w:val="000431DF"/>
    <w:rsid w:val="00044014"/>
    <w:rsid w:val="00044408"/>
    <w:rsid w:val="0004516F"/>
    <w:rsid w:val="000451CE"/>
    <w:rsid w:val="00045C58"/>
    <w:rsid w:val="00045F6A"/>
    <w:rsid w:val="000460CE"/>
    <w:rsid w:val="0004621C"/>
    <w:rsid w:val="000467F6"/>
    <w:rsid w:val="00046A36"/>
    <w:rsid w:val="000506D3"/>
    <w:rsid w:val="000517FF"/>
    <w:rsid w:val="000519B7"/>
    <w:rsid w:val="00052123"/>
    <w:rsid w:val="0005299A"/>
    <w:rsid w:val="00052E20"/>
    <w:rsid w:val="00053349"/>
    <w:rsid w:val="0005447B"/>
    <w:rsid w:val="00054F8A"/>
    <w:rsid w:val="000556C3"/>
    <w:rsid w:val="00055B43"/>
    <w:rsid w:val="00055CDC"/>
    <w:rsid w:val="00055EE9"/>
    <w:rsid w:val="0005788C"/>
    <w:rsid w:val="00060346"/>
    <w:rsid w:val="0006044C"/>
    <w:rsid w:val="00060888"/>
    <w:rsid w:val="00060B89"/>
    <w:rsid w:val="00061312"/>
    <w:rsid w:val="000617BB"/>
    <w:rsid w:val="00062397"/>
    <w:rsid w:val="000628D5"/>
    <w:rsid w:val="00063153"/>
    <w:rsid w:val="00063FF1"/>
    <w:rsid w:val="000653D2"/>
    <w:rsid w:val="00065A51"/>
    <w:rsid w:val="00066E68"/>
    <w:rsid w:val="00066F54"/>
    <w:rsid w:val="00070C30"/>
    <w:rsid w:val="00070DB2"/>
    <w:rsid w:val="000711EC"/>
    <w:rsid w:val="00071C05"/>
    <w:rsid w:val="00072487"/>
    <w:rsid w:val="00072A65"/>
    <w:rsid w:val="00072A6F"/>
    <w:rsid w:val="00074FD6"/>
    <w:rsid w:val="0007533B"/>
    <w:rsid w:val="000754E5"/>
    <w:rsid w:val="000757FA"/>
    <w:rsid w:val="00075AC2"/>
    <w:rsid w:val="0007666E"/>
    <w:rsid w:val="00076840"/>
    <w:rsid w:val="00076B5A"/>
    <w:rsid w:val="00076D5F"/>
    <w:rsid w:val="00077A7F"/>
    <w:rsid w:val="00077BCE"/>
    <w:rsid w:val="000806B7"/>
    <w:rsid w:val="000806C8"/>
    <w:rsid w:val="0008092C"/>
    <w:rsid w:val="00080BB4"/>
    <w:rsid w:val="0008122C"/>
    <w:rsid w:val="00082464"/>
    <w:rsid w:val="00082F56"/>
    <w:rsid w:val="00084048"/>
    <w:rsid w:val="0008416F"/>
    <w:rsid w:val="000852A9"/>
    <w:rsid w:val="0008561E"/>
    <w:rsid w:val="000865C9"/>
    <w:rsid w:val="00087E36"/>
    <w:rsid w:val="00090ACE"/>
    <w:rsid w:val="00091053"/>
    <w:rsid w:val="0009212B"/>
    <w:rsid w:val="000926D8"/>
    <w:rsid w:val="00092933"/>
    <w:rsid w:val="00092C52"/>
    <w:rsid w:val="00092FC5"/>
    <w:rsid w:val="00093AC8"/>
    <w:rsid w:val="0009709E"/>
    <w:rsid w:val="000975C3"/>
    <w:rsid w:val="00097E9F"/>
    <w:rsid w:val="000A043B"/>
    <w:rsid w:val="000A0B2E"/>
    <w:rsid w:val="000A21DF"/>
    <w:rsid w:val="000A2354"/>
    <w:rsid w:val="000A3364"/>
    <w:rsid w:val="000A3B78"/>
    <w:rsid w:val="000A3C19"/>
    <w:rsid w:val="000A499E"/>
    <w:rsid w:val="000A57A2"/>
    <w:rsid w:val="000A65CA"/>
    <w:rsid w:val="000A7780"/>
    <w:rsid w:val="000A77DC"/>
    <w:rsid w:val="000A7ED4"/>
    <w:rsid w:val="000B06EE"/>
    <w:rsid w:val="000B12DB"/>
    <w:rsid w:val="000B3793"/>
    <w:rsid w:val="000B440E"/>
    <w:rsid w:val="000B4968"/>
    <w:rsid w:val="000B4C68"/>
    <w:rsid w:val="000B55B6"/>
    <w:rsid w:val="000B6FFD"/>
    <w:rsid w:val="000B739C"/>
    <w:rsid w:val="000B7DEC"/>
    <w:rsid w:val="000C05C4"/>
    <w:rsid w:val="000C065E"/>
    <w:rsid w:val="000C1389"/>
    <w:rsid w:val="000C1C4E"/>
    <w:rsid w:val="000C2D4C"/>
    <w:rsid w:val="000C2E40"/>
    <w:rsid w:val="000C368F"/>
    <w:rsid w:val="000C3882"/>
    <w:rsid w:val="000C3FC2"/>
    <w:rsid w:val="000C51EF"/>
    <w:rsid w:val="000C5C36"/>
    <w:rsid w:val="000C70B1"/>
    <w:rsid w:val="000C7BF6"/>
    <w:rsid w:val="000C7CC1"/>
    <w:rsid w:val="000D0C8D"/>
    <w:rsid w:val="000D0CE5"/>
    <w:rsid w:val="000D1164"/>
    <w:rsid w:val="000D16C1"/>
    <w:rsid w:val="000D1E0B"/>
    <w:rsid w:val="000D23A3"/>
    <w:rsid w:val="000D24E4"/>
    <w:rsid w:val="000D2DB6"/>
    <w:rsid w:val="000D2DDD"/>
    <w:rsid w:val="000D399E"/>
    <w:rsid w:val="000D3F6D"/>
    <w:rsid w:val="000D4466"/>
    <w:rsid w:val="000D51A4"/>
    <w:rsid w:val="000D585F"/>
    <w:rsid w:val="000D5905"/>
    <w:rsid w:val="000D5913"/>
    <w:rsid w:val="000D6248"/>
    <w:rsid w:val="000D63AC"/>
    <w:rsid w:val="000D6D29"/>
    <w:rsid w:val="000D71A2"/>
    <w:rsid w:val="000D727A"/>
    <w:rsid w:val="000D7C90"/>
    <w:rsid w:val="000E07A9"/>
    <w:rsid w:val="000E0B6F"/>
    <w:rsid w:val="000E0B99"/>
    <w:rsid w:val="000E1DD7"/>
    <w:rsid w:val="000E2256"/>
    <w:rsid w:val="000E2A45"/>
    <w:rsid w:val="000E3C20"/>
    <w:rsid w:val="000E46B1"/>
    <w:rsid w:val="000E4B86"/>
    <w:rsid w:val="000E53C3"/>
    <w:rsid w:val="000E54A8"/>
    <w:rsid w:val="000E55F3"/>
    <w:rsid w:val="000E5C72"/>
    <w:rsid w:val="000E66CF"/>
    <w:rsid w:val="000E700B"/>
    <w:rsid w:val="000E725D"/>
    <w:rsid w:val="000F00AE"/>
    <w:rsid w:val="000F050D"/>
    <w:rsid w:val="000F0D48"/>
    <w:rsid w:val="000F1001"/>
    <w:rsid w:val="000F1475"/>
    <w:rsid w:val="000F1B09"/>
    <w:rsid w:val="000F1D2F"/>
    <w:rsid w:val="000F1FBA"/>
    <w:rsid w:val="000F25A2"/>
    <w:rsid w:val="000F2868"/>
    <w:rsid w:val="000F29DA"/>
    <w:rsid w:val="000F380E"/>
    <w:rsid w:val="000F3A2F"/>
    <w:rsid w:val="000F55E3"/>
    <w:rsid w:val="000F55EF"/>
    <w:rsid w:val="000F674A"/>
    <w:rsid w:val="000F6762"/>
    <w:rsid w:val="000F7090"/>
    <w:rsid w:val="00100459"/>
    <w:rsid w:val="00100546"/>
    <w:rsid w:val="001006DA"/>
    <w:rsid w:val="00100A04"/>
    <w:rsid w:val="00100D80"/>
    <w:rsid w:val="00101613"/>
    <w:rsid w:val="00101953"/>
    <w:rsid w:val="00101A21"/>
    <w:rsid w:val="00101E21"/>
    <w:rsid w:val="0010220E"/>
    <w:rsid w:val="00102D83"/>
    <w:rsid w:val="00102F1E"/>
    <w:rsid w:val="0010303E"/>
    <w:rsid w:val="00103ABB"/>
    <w:rsid w:val="00103C44"/>
    <w:rsid w:val="00103DF0"/>
    <w:rsid w:val="00104560"/>
    <w:rsid w:val="001049B4"/>
    <w:rsid w:val="00105AB9"/>
    <w:rsid w:val="00105DE9"/>
    <w:rsid w:val="00105F10"/>
    <w:rsid w:val="00106904"/>
    <w:rsid w:val="00106D79"/>
    <w:rsid w:val="00107358"/>
    <w:rsid w:val="0011072E"/>
    <w:rsid w:val="00110BE0"/>
    <w:rsid w:val="001117EE"/>
    <w:rsid w:val="00111A18"/>
    <w:rsid w:val="00114291"/>
    <w:rsid w:val="00114391"/>
    <w:rsid w:val="00114444"/>
    <w:rsid w:val="001147C9"/>
    <w:rsid w:val="00115974"/>
    <w:rsid w:val="00115DCE"/>
    <w:rsid w:val="001162B9"/>
    <w:rsid w:val="00116726"/>
    <w:rsid w:val="00116DC9"/>
    <w:rsid w:val="00117DEB"/>
    <w:rsid w:val="0012061A"/>
    <w:rsid w:val="0012066B"/>
    <w:rsid w:val="00120EAB"/>
    <w:rsid w:val="001218A6"/>
    <w:rsid w:val="00121A45"/>
    <w:rsid w:val="00121FCB"/>
    <w:rsid w:val="0012286A"/>
    <w:rsid w:val="001233D9"/>
    <w:rsid w:val="00123D13"/>
    <w:rsid w:val="00123D15"/>
    <w:rsid w:val="00123D60"/>
    <w:rsid w:val="00124154"/>
    <w:rsid w:val="00124779"/>
    <w:rsid w:val="001249CE"/>
    <w:rsid w:val="00124A31"/>
    <w:rsid w:val="00124ACC"/>
    <w:rsid w:val="001253A3"/>
    <w:rsid w:val="00125CBF"/>
    <w:rsid w:val="00125EBE"/>
    <w:rsid w:val="001260B2"/>
    <w:rsid w:val="00126C62"/>
    <w:rsid w:val="00127D1E"/>
    <w:rsid w:val="00130BF0"/>
    <w:rsid w:val="001318BC"/>
    <w:rsid w:val="001333BE"/>
    <w:rsid w:val="0013438A"/>
    <w:rsid w:val="00134AE4"/>
    <w:rsid w:val="00135836"/>
    <w:rsid w:val="00136151"/>
    <w:rsid w:val="001362A7"/>
    <w:rsid w:val="0013714E"/>
    <w:rsid w:val="00137302"/>
    <w:rsid w:val="001373BD"/>
    <w:rsid w:val="00140400"/>
    <w:rsid w:val="00140C7C"/>
    <w:rsid w:val="0014175D"/>
    <w:rsid w:val="00142F34"/>
    <w:rsid w:val="00143D19"/>
    <w:rsid w:val="00143EA9"/>
    <w:rsid w:val="001441AC"/>
    <w:rsid w:val="00144751"/>
    <w:rsid w:val="00144762"/>
    <w:rsid w:val="001448D1"/>
    <w:rsid w:val="00144BC9"/>
    <w:rsid w:val="0014517B"/>
    <w:rsid w:val="0014535D"/>
    <w:rsid w:val="001466A3"/>
    <w:rsid w:val="001466BD"/>
    <w:rsid w:val="00146D7B"/>
    <w:rsid w:val="00147660"/>
    <w:rsid w:val="00147888"/>
    <w:rsid w:val="00147A90"/>
    <w:rsid w:val="00147DF5"/>
    <w:rsid w:val="00150B61"/>
    <w:rsid w:val="00151372"/>
    <w:rsid w:val="0015194C"/>
    <w:rsid w:val="00151A0F"/>
    <w:rsid w:val="00151DF3"/>
    <w:rsid w:val="00152B11"/>
    <w:rsid w:val="00153C3C"/>
    <w:rsid w:val="00154770"/>
    <w:rsid w:val="00154991"/>
    <w:rsid w:val="00154B8D"/>
    <w:rsid w:val="00155285"/>
    <w:rsid w:val="001555DD"/>
    <w:rsid w:val="00156147"/>
    <w:rsid w:val="001561FF"/>
    <w:rsid w:val="0015695F"/>
    <w:rsid w:val="001572C8"/>
    <w:rsid w:val="001579E7"/>
    <w:rsid w:val="001605ED"/>
    <w:rsid w:val="001608EF"/>
    <w:rsid w:val="001614EF"/>
    <w:rsid w:val="0016199F"/>
    <w:rsid w:val="00162FD9"/>
    <w:rsid w:val="00163091"/>
    <w:rsid w:val="001630A8"/>
    <w:rsid w:val="00163FB9"/>
    <w:rsid w:val="001650C5"/>
    <w:rsid w:val="00166F2B"/>
    <w:rsid w:val="00170441"/>
    <w:rsid w:val="00171EFF"/>
    <w:rsid w:val="001726CF"/>
    <w:rsid w:val="001726EB"/>
    <w:rsid w:val="00172F6E"/>
    <w:rsid w:val="001735FA"/>
    <w:rsid w:val="00174839"/>
    <w:rsid w:val="00175124"/>
    <w:rsid w:val="00176FB4"/>
    <w:rsid w:val="00177266"/>
    <w:rsid w:val="0017764F"/>
    <w:rsid w:val="001777FB"/>
    <w:rsid w:val="00177E90"/>
    <w:rsid w:val="00180682"/>
    <w:rsid w:val="00180685"/>
    <w:rsid w:val="00180A19"/>
    <w:rsid w:val="00180E5B"/>
    <w:rsid w:val="00181384"/>
    <w:rsid w:val="00181E0D"/>
    <w:rsid w:val="001820BC"/>
    <w:rsid w:val="00183754"/>
    <w:rsid w:val="00184256"/>
    <w:rsid w:val="00185D44"/>
    <w:rsid w:val="00185F2A"/>
    <w:rsid w:val="0018659A"/>
    <w:rsid w:val="00186B8B"/>
    <w:rsid w:val="001871A6"/>
    <w:rsid w:val="00187B5B"/>
    <w:rsid w:val="0019076E"/>
    <w:rsid w:val="001911BD"/>
    <w:rsid w:val="0019160A"/>
    <w:rsid w:val="00191D63"/>
    <w:rsid w:val="00192302"/>
    <w:rsid w:val="00192ACA"/>
    <w:rsid w:val="00192B65"/>
    <w:rsid w:val="0019346C"/>
    <w:rsid w:val="0019455B"/>
    <w:rsid w:val="00194FAF"/>
    <w:rsid w:val="00195410"/>
    <w:rsid w:val="00196213"/>
    <w:rsid w:val="00196525"/>
    <w:rsid w:val="00196577"/>
    <w:rsid w:val="00197065"/>
    <w:rsid w:val="001979C6"/>
    <w:rsid w:val="00197E7C"/>
    <w:rsid w:val="001A012C"/>
    <w:rsid w:val="001A0DD5"/>
    <w:rsid w:val="001A1134"/>
    <w:rsid w:val="001A11E9"/>
    <w:rsid w:val="001A1665"/>
    <w:rsid w:val="001A3738"/>
    <w:rsid w:val="001A3DCB"/>
    <w:rsid w:val="001A3FDE"/>
    <w:rsid w:val="001A3FE3"/>
    <w:rsid w:val="001A4BA1"/>
    <w:rsid w:val="001A50CD"/>
    <w:rsid w:val="001A5C06"/>
    <w:rsid w:val="001A6B04"/>
    <w:rsid w:val="001A6C69"/>
    <w:rsid w:val="001A6F2C"/>
    <w:rsid w:val="001A77E6"/>
    <w:rsid w:val="001B00A4"/>
    <w:rsid w:val="001B02E5"/>
    <w:rsid w:val="001B0DCD"/>
    <w:rsid w:val="001B0FE9"/>
    <w:rsid w:val="001B11F9"/>
    <w:rsid w:val="001B13EA"/>
    <w:rsid w:val="001B14FC"/>
    <w:rsid w:val="001B187C"/>
    <w:rsid w:val="001B2026"/>
    <w:rsid w:val="001B2A49"/>
    <w:rsid w:val="001B43FB"/>
    <w:rsid w:val="001B4811"/>
    <w:rsid w:val="001B4A62"/>
    <w:rsid w:val="001B61D4"/>
    <w:rsid w:val="001B6369"/>
    <w:rsid w:val="001B64AC"/>
    <w:rsid w:val="001B7645"/>
    <w:rsid w:val="001B7721"/>
    <w:rsid w:val="001B7C41"/>
    <w:rsid w:val="001B7D0B"/>
    <w:rsid w:val="001C0256"/>
    <w:rsid w:val="001C0581"/>
    <w:rsid w:val="001C0C0D"/>
    <w:rsid w:val="001C0FF0"/>
    <w:rsid w:val="001C118A"/>
    <w:rsid w:val="001C161B"/>
    <w:rsid w:val="001C1982"/>
    <w:rsid w:val="001C2EAB"/>
    <w:rsid w:val="001C319B"/>
    <w:rsid w:val="001C33FA"/>
    <w:rsid w:val="001C4199"/>
    <w:rsid w:val="001C4849"/>
    <w:rsid w:val="001C5F00"/>
    <w:rsid w:val="001C7158"/>
    <w:rsid w:val="001C72C4"/>
    <w:rsid w:val="001C7364"/>
    <w:rsid w:val="001D0C00"/>
    <w:rsid w:val="001D140B"/>
    <w:rsid w:val="001D1E40"/>
    <w:rsid w:val="001D2FC4"/>
    <w:rsid w:val="001D3569"/>
    <w:rsid w:val="001D3600"/>
    <w:rsid w:val="001D4005"/>
    <w:rsid w:val="001D4562"/>
    <w:rsid w:val="001D4C90"/>
    <w:rsid w:val="001D54FE"/>
    <w:rsid w:val="001D577C"/>
    <w:rsid w:val="001D63DC"/>
    <w:rsid w:val="001D63F1"/>
    <w:rsid w:val="001D6B82"/>
    <w:rsid w:val="001D739D"/>
    <w:rsid w:val="001D782C"/>
    <w:rsid w:val="001D7D55"/>
    <w:rsid w:val="001E00A0"/>
    <w:rsid w:val="001E1C27"/>
    <w:rsid w:val="001E2BC9"/>
    <w:rsid w:val="001E2C0A"/>
    <w:rsid w:val="001E355D"/>
    <w:rsid w:val="001E392C"/>
    <w:rsid w:val="001E3971"/>
    <w:rsid w:val="001E3AAF"/>
    <w:rsid w:val="001E4A2E"/>
    <w:rsid w:val="001E564A"/>
    <w:rsid w:val="001E61ED"/>
    <w:rsid w:val="001E6A9A"/>
    <w:rsid w:val="001E7DBC"/>
    <w:rsid w:val="001E7EB8"/>
    <w:rsid w:val="001F09B8"/>
    <w:rsid w:val="001F1570"/>
    <w:rsid w:val="001F28B9"/>
    <w:rsid w:val="001F2A66"/>
    <w:rsid w:val="001F36ED"/>
    <w:rsid w:val="001F3C6E"/>
    <w:rsid w:val="001F3F50"/>
    <w:rsid w:val="001F47E9"/>
    <w:rsid w:val="001F5D28"/>
    <w:rsid w:val="001F65A5"/>
    <w:rsid w:val="001F6737"/>
    <w:rsid w:val="001F6D0E"/>
    <w:rsid w:val="001F71F2"/>
    <w:rsid w:val="001F756E"/>
    <w:rsid w:val="001F758F"/>
    <w:rsid w:val="002006AE"/>
    <w:rsid w:val="0020159C"/>
    <w:rsid w:val="002023B0"/>
    <w:rsid w:val="002031E8"/>
    <w:rsid w:val="0020347E"/>
    <w:rsid w:val="00203CDF"/>
    <w:rsid w:val="00203F99"/>
    <w:rsid w:val="00204CA3"/>
    <w:rsid w:val="00205269"/>
    <w:rsid w:val="0020576C"/>
    <w:rsid w:val="002058A8"/>
    <w:rsid w:val="0020695B"/>
    <w:rsid w:val="00206F35"/>
    <w:rsid w:val="002079BC"/>
    <w:rsid w:val="00207B9F"/>
    <w:rsid w:val="00207C7D"/>
    <w:rsid w:val="00210942"/>
    <w:rsid w:val="00212661"/>
    <w:rsid w:val="00212F6B"/>
    <w:rsid w:val="0021344F"/>
    <w:rsid w:val="0021383A"/>
    <w:rsid w:val="00213861"/>
    <w:rsid w:val="00213D84"/>
    <w:rsid w:val="0021769D"/>
    <w:rsid w:val="002204C4"/>
    <w:rsid w:val="002208AE"/>
    <w:rsid w:val="00220D49"/>
    <w:rsid w:val="00220FD7"/>
    <w:rsid w:val="00221223"/>
    <w:rsid w:val="002221D9"/>
    <w:rsid w:val="00223646"/>
    <w:rsid w:val="00223D2D"/>
    <w:rsid w:val="002241D7"/>
    <w:rsid w:val="002246E0"/>
    <w:rsid w:val="0022576C"/>
    <w:rsid w:val="00226668"/>
    <w:rsid w:val="00226857"/>
    <w:rsid w:val="002268D2"/>
    <w:rsid w:val="00226B67"/>
    <w:rsid w:val="002271AB"/>
    <w:rsid w:val="0022756C"/>
    <w:rsid w:val="00227F3F"/>
    <w:rsid w:val="002303CF"/>
    <w:rsid w:val="00231252"/>
    <w:rsid w:val="00231811"/>
    <w:rsid w:val="00232A0D"/>
    <w:rsid w:val="00233844"/>
    <w:rsid w:val="00233AD6"/>
    <w:rsid w:val="00233E64"/>
    <w:rsid w:val="002343C4"/>
    <w:rsid w:val="00234605"/>
    <w:rsid w:val="0023553D"/>
    <w:rsid w:val="00235565"/>
    <w:rsid w:val="00235680"/>
    <w:rsid w:val="00235F6B"/>
    <w:rsid w:val="00236623"/>
    <w:rsid w:val="00237B9E"/>
    <w:rsid w:val="00240441"/>
    <w:rsid w:val="00240509"/>
    <w:rsid w:val="002417DC"/>
    <w:rsid w:val="00241D4F"/>
    <w:rsid w:val="00243ABF"/>
    <w:rsid w:val="00243E5D"/>
    <w:rsid w:val="002440B1"/>
    <w:rsid w:val="00244507"/>
    <w:rsid w:val="002455D3"/>
    <w:rsid w:val="00245F08"/>
    <w:rsid w:val="002461A5"/>
    <w:rsid w:val="0024689B"/>
    <w:rsid w:val="00247308"/>
    <w:rsid w:val="00247AD3"/>
    <w:rsid w:val="00247C8B"/>
    <w:rsid w:val="00247CAD"/>
    <w:rsid w:val="00251296"/>
    <w:rsid w:val="00251752"/>
    <w:rsid w:val="002529E3"/>
    <w:rsid w:val="00252F76"/>
    <w:rsid w:val="00253717"/>
    <w:rsid w:val="00253A94"/>
    <w:rsid w:val="00253AF2"/>
    <w:rsid w:val="00260966"/>
    <w:rsid w:val="0026109E"/>
    <w:rsid w:val="00261381"/>
    <w:rsid w:val="00261887"/>
    <w:rsid w:val="002621A3"/>
    <w:rsid w:val="002630D0"/>
    <w:rsid w:val="00265BD0"/>
    <w:rsid w:val="00265C56"/>
    <w:rsid w:val="00266FBC"/>
    <w:rsid w:val="00266FC4"/>
    <w:rsid w:val="00267124"/>
    <w:rsid w:val="002679D3"/>
    <w:rsid w:val="00267F22"/>
    <w:rsid w:val="00267F3C"/>
    <w:rsid w:val="00267FA6"/>
    <w:rsid w:val="00270B19"/>
    <w:rsid w:val="00270C0B"/>
    <w:rsid w:val="002715E9"/>
    <w:rsid w:val="00271740"/>
    <w:rsid w:val="00271CC3"/>
    <w:rsid w:val="00271EA3"/>
    <w:rsid w:val="002720E8"/>
    <w:rsid w:val="002736F3"/>
    <w:rsid w:val="00273B85"/>
    <w:rsid w:val="00274303"/>
    <w:rsid w:val="002745A8"/>
    <w:rsid w:val="00274614"/>
    <w:rsid w:val="0027521A"/>
    <w:rsid w:val="00275996"/>
    <w:rsid w:val="00276167"/>
    <w:rsid w:val="002763EF"/>
    <w:rsid w:val="002768F5"/>
    <w:rsid w:val="002769FC"/>
    <w:rsid w:val="002806E6"/>
    <w:rsid w:val="00280BD6"/>
    <w:rsid w:val="002818D2"/>
    <w:rsid w:val="002819D5"/>
    <w:rsid w:val="00281EB2"/>
    <w:rsid w:val="00281FAA"/>
    <w:rsid w:val="002821E5"/>
    <w:rsid w:val="00282261"/>
    <w:rsid w:val="00282611"/>
    <w:rsid w:val="002827C3"/>
    <w:rsid w:val="00282FFD"/>
    <w:rsid w:val="00284338"/>
    <w:rsid w:val="00284389"/>
    <w:rsid w:val="00284D93"/>
    <w:rsid w:val="00285603"/>
    <w:rsid w:val="00285899"/>
    <w:rsid w:val="00286260"/>
    <w:rsid w:val="002864FA"/>
    <w:rsid w:val="00286D79"/>
    <w:rsid w:val="002878FF"/>
    <w:rsid w:val="00287F30"/>
    <w:rsid w:val="00292D1A"/>
    <w:rsid w:val="002930E0"/>
    <w:rsid w:val="00293EFA"/>
    <w:rsid w:val="0029490C"/>
    <w:rsid w:val="00295460"/>
    <w:rsid w:val="00295951"/>
    <w:rsid w:val="0029635D"/>
    <w:rsid w:val="002964D4"/>
    <w:rsid w:val="002A024B"/>
    <w:rsid w:val="002A0521"/>
    <w:rsid w:val="002A0D78"/>
    <w:rsid w:val="002A11DE"/>
    <w:rsid w:val="002A17C9"/>
    <w:rsid w:val="002A4711"/>
    <w:rsid w:val="002A4E16"/>
    <w:rsid w:val="002A5139"/>
    <w:rsid w:val="002A53FC"/>
    <w:rsid w:val="002A5D1C"/>
    <w:rsid w:val="002A622D"/>
    <w:rsid w:val="002A66F2"/>
    <w:rsid w:val="002A6C25"/>
    <w:rsid w:val="002A73E2"/>
    <w:rsid w:val="002B0F69"/>
    <w:rsid w:val="002B1262"/>
    <w:rsid w:val="002B25F4"/>
    <w:rsid w:val="002B3243"/>
    <w:rsid w:val="002B33A6"/>
    <w:rsid w:val="002B3B7E"/>
    <w:rsid w:val="002B4093"/>
    <w:rsid w:val="002B40E8"/>
    <w:rsid w:val="002B4737"/>
    <w:rsid w:val="002B4844"/>
    <w:rsid w:val="002B5134"/>
    <w:rsid w:val="002B5990"/>
    <w:rsid w:val="002B59EA"/>
    <w:rsid w:val="002B5A9A"/>
    <w:rsid w:val="002B5C9A"/>
    <w:rsid w:val="002B61E6"/>
    <w:rsid w:val="002B6655"/>
    <w:rsid w:val="002B7373"/>
    <w:rsid w:val="002B77AA"/>
    <w:rsid w:val="002B77F7"/>
    <w:rsid w:val="002C00C3"/>
    <w:rsid w:val="002C067B"/>
    <w:rsid w:val="002C0795"/>
    <w:rsid w:val="002C0FAD"/>
    <w:rsid w:val="002C140A"/>
    <w:rsid w:val="002C14FF"/>
    <w:rsid w:val="002C1950"/>
    <w:rsid w:val="002C2DD4"/>
    <w:rsid w:val="002C2E93"/>
    <w:rsid w:val="002C2FA8"/>
    <w:rsid w:val="002C34E9"/>
    <w:rsid w:val="002C3A50"/>
    <w:rsid w:val="002C4E07"/>
    <w:rsid w:val="002C556F"/>
    <w:rsid w:val="002C6562"/>
    <w:rsid w:val="002C6C04"/>
    <w:rsid w:val="002C7017"/>
    <w:rsid w:val="002C709C"/>
    <w:rsid w:val="002C70BD"/>
    <w:rsid w:val="002C74E1"/>
    <w:rsid w:val="002C7E28"/>
    <w:rsid w:val="002D17C6"/>
    <w:rsid w:val="002D1907"/>
    <w:rsid w:val="002D23B2"/>
    <w:rsid w:val="002D242F"/>
    <w:rsid w:val="002D2433"/>
    <w:rsid w:val="002D250E"/>
    <w:rsid w:val="002D2C04"/>
    <w:rsid w:val="002D4E21"/>
    <w:rsid w:val="002D4FC3"/>
    <w:rsid w:val="002D53AD"/>
    <w:rsid w:val="002D5E2E"/>
    <w:rsid w:val="002D63DC"/>
    <w:rsid w:val="002D67C7"/>
    <w:rsid w:val="002D71A3"/>
    <w:rsid w:val="002D7540"/>
    <w:rsid w:val="002D75D0"/>
    <w:rsid w:val="002D7DCB"/>
    <w:rsid w:val="002E0212"/>
    <w:rsid w:val="002E0CBB"/>
    <w:rsid w:val="002E2492"/>
    <w:rsid w:val="002E2DA7"/>
    <w:rsid w:val="002E444D"/>
    <w:rsid w:val="002E46D4"/>
    <w:rsid w:val="002E587E"/>
    <w:rsid w:val="002E5DA4"/>
    <w:rsid w:val="002E6837"/>
    <w:rsid w:val="002E6F86"/>
    <w:rsid w:val="002E70D5"/>
    <w:rsid w:val="002E7452"/>
    <w:rsid w:val="002F132E"/>
    <w:rsid w:val="002F291D"/>
    <w:rsid w:val="002F2FEB"/>
    <w:rsid w:val="002F2FFC"/>
    <w:rsid w:val="002F34FD"/>
    <w:rsid w:val="002F35B4"/>
    <w:rsid w:val="002F3DC8"/>
    <w:rsid w:val="002F47FE"/>
    <w:rsid w:val="002F560C"/>
    <w:rsid w:val="002F5F05"/>
    <w:rsid w:val="002F625A"/>
    <w:rsid w:val="002F6DE0"/>
    <w:rsid w:val="002F7989"/>
    <w:rsid w:val="002F7A68"/>
    <w:rsid w:val="002F7CAB"/>
    <w:rsid w:val="00301D1C"/>
    <w:rsid w:val="0030281B"/>
    <w:rsid w:val="0030321C"/>
    <w:rsid w:val="00303E64"/>
    <w:rsid w:val="00303EDE"/>
    <w:rsid w:val="003043F0"/>
    <w:rsid w:val="003044C1"/>
    <w:rsid w:val="003049A7"/>
    <w:rsid w:val="00304AA1"/>
    <w:rsid w:val="00305240"/>
    <w:rsid w:val="00305739"/>
    <w:rsid w:val="00305DC0"/>
    <w:rsid w:val="00305E6F"/>
    <w:rsid w:val="00306161"/>
    <w:rsid w:val="003061A5"/>
    <w:rsid w:val="00306371"/>
    <w:rsid w:val="003067ED"/>
    <w:rsid w:val="00307382"/>
    <w:rsid w:val="003129AC"/>
    <w:rsid w:val="00313321"/>
    <w:rsid w:val="00313D36"/>
    <w:rsid w:val="0031500A"/>
    <w:rsid w:val="003156CE"/>
    <w:rsid w:val="0031664A"/>
    <w:rsid w:val="003170AA"/>
    <w:rsid w:val="003171BF"/>
    <w:rsid w:val="003173E6"/>
    <w:rsid w:val="00317EB8"/>
    <w:rsid w:val="003201A1"/>
    <w:rsid w:val="003203EF"/>
    <w:rsid w:val="00320576"/>
    <w:rsid w:val="00320C79"/>
    <w:rsid w:val="003214CD"/>
    <w:rsid w:val="00322D0D"/>
    <w:rsid w:val="00324204"/>
    <w:rsid w:val="0032454A"/>
    <w:rsid w:val="00324B83"/>
    <w:rsid w:val="003251D5"/>
    <w:rsid w:val="00325FC1"/>
    <w:rsid w:val="00326378"/>
    <w:rsid w:val="003269CE"/>
    <w:rsid w:val="00330125"/>
    <w:rsid w:val="0033028B"/>
    <w:rsid w:val="003305C7"/>
    <w:rsid w:val="00331068"/>
    <w:rsid w:val="00331178"/>
    <w:rsid w:val="00331C63"/>
    <w:rsid w:val="003329D5"/>
    <w:rsid w:val="00332D1E"/>
    <w:rsid w:val="003346C1"/>
    <w:rsid w:val="00335EFF"/>
    <w:rsid w:val="00336550"/>
    <w:rsid w:val="003372C2"/>
    <w:rsid w:val="003405D4"/>
    <w:rsid w:val="00340CEA"/>
    <w:rsid w:val="00340FF8"/>
    <w:rsid w:val="003412EF"/>
    <w:rsid w:val="003421E2"/>
    <w:rsid w:val="00342A83"/>
    <w:rsid w:val="00342E43"/>
    <w:rsid w:val="003430E4"/>
    <w:rsid w:val="003431B1"/>
    <w:rsid w:val="00343857"/>
    <w:rsid w:val="00343897"/>
    <w:rsid w:val="00345E29"/>
    <w:rsid w:val="00345F06"/>
    <w:rsid w:val="00346366"/>
    <w:rsid w:val="00346BE2"/>
    <w:rsid w:val="00350065"/>
    <w:rsid w:val="003500CD"/>
    <w:rsid w:val="00350AC3"/>
    <w:rsid w:val="00350B77"/>
    <w:rsid w:val="00351999"/>
    <w:rsid w:val="003519D1"/>
    <w:rsid w:val="00351FBC"/>
    <w:rsid w:val="003534C1"/>
    <w:rsid w:val="00354C45"/>
    <w:rsid w:val="00355113"/>
    <w:rsid w:val="00355541"/>
    <w:rsid w:val="003555C9"/>
    <w:rsid w:val="00355A75"/>
    <w:rsid w:val="00355EC3"/>
    <w:rsid w:val="003567B1"/>
    <w:rsid w:val="0035687C"/>
    <w:rsid w:val="00356E07"/>
    <w:rsid w:val="00357650"/>
    <w:rsid w:val="00357A43"/>
    <w:rsid w:val="00361B5A"/>
    <w:rsid w:val="00361E44"/>
    <w:rsid w:val="00361E55"/>
    <w:rsid w:val="00362782"/>
    <w:rsid w:val="00363711"/>
    <w:rsid w:val="0036385E"/>
    <w:rsid w:val="00363AE8"/>
    <w:rsid w:val="00364881"/>
    <w:rsid w:val="00365274"/>
    <w:rsid w:val="00365467"/>
    <w:rsid w:val="00365942"/>
    <w:rsid w:val="00366C5B"/>
    <w:rsid w:val="00367DF9"/>
    <w:rsid w:val="003702C8"/>
    <w:rsid w:val="00370669"/>
    <w:rsid w:val="00370935"/>
    <w:rsid w:val="00370B76"/>
    <w:rsid w:val="00370BA1"/>
    <w:rsid w:val="003710D0"/>
    <w:rsid w:val="003712DA"/>
    <w:rsid w:val="003716F3"/>
    <w:rsid w:val="0037210C"/>
    <w:rsid w:val="0037210F"/>
    <w:rsid w:val="00372137"/>
    <w:rsid w:val="003721F2"/>
    <w:rsid w:val="00372DED"/>
    <w:rsid w:val="00373793"/>
    <w:rsid w:val="00374049"/>
    <w:rsid w:val="003740FE"/>
    <w:rsid w:val="0037498C"/>
    <w:rsid w:val="00374D35"/>
    <w:rsid w:val="00374D8A"/>
    <w:rsid w:val="00375282"/>
    <w:rsid w:val="0037563A"/>
    <w:rsid w:val="003758B7"/>
    <w:rsid w:val="00375FD2"/>
    <w:rsid w:val="003762C2"/>
    <w:rsid w:val="0037645B"/>
    <w:rsid w:val="00376FFF"/>
    <w:rsid w:val="00377EEB"/>
    <w:rsid w:val="003806CC"/>
    <w:rsid w:val="00380FC1"/>
    <w:rsid w:val="0038161D"/>
    <w:rsid w:val="003821A3"/>
    <w:rsid w:val="0038242D"/>
    <w:rsid w:val="00382662"/>
    <w:rsid w:val="003826D3"/>
    <w:rsid w:val="00383697"/>
    <w:rsid w:val="00383B17"/>
    <w:rsid w:val="003849A1"/>
    <w:rsid w:val="003849F7"/>
    <w:rsid w:val="00384ABB"/>
    <w:rsid w:val="00384FFC"/>
    <w:rsid w:val="00385704"/>
    <w:rsid w:val="00385A90"/>
    <w:rsid w:val="003861F6"/>
    <w:rsid w:val="00386A81"/>
    <w:rsid w:val="00386CED"/>
    <w:rsid w:val="00387141"/>
    <w:rsid w:val="003902D1"/>
    <w:rsid w:val="0039047B"/>
    <w:rsid w:val="00391588"/>
    <w:rsid w:val="003918FC"/>
    <w:rsid w:val="00392D84"/>
    <w:rsid w:val="00393AD1"/>
    <w:rsid w:val="003942AC"/>
    <w:rsid w:val="00394DFB"/>
    <w:rsid w:val="00394E08"/>
    <w:rsid w:val="00394F3C"/>
    <w:rsid w:val="00395091"/>
    <w:rsid w:val="00395A1C"/>
    <w:rsid w:val="003962AB"/>
    <w:rsid w:val="00396A76"/>
    <w:rsid w:val="00396C28"/>
    <w:rsid w:val="00396EE6"/>
    <w:rsid w:val="0039703D"/>
    <w:rsid w:val="003972C8"/>
    <w:rsid w:val="00397522"/>
    <w:rsid w:val="003A043A"/>
    <w:rsid w:val="003A0457"/>
    <w:rsid w:val="003A122A"/>
    <w:rsid w:val="003A322A"/>
    <w:rsid w:val="003A393C"/>
    <w:rsid w:val="003A407A"/>
    <w:rsid w:val="003A40A7"/>
    <w:rsid w:val="003A4554"/>
    <w:rsid w:val="003A5BDD"/>
    <w:rsid w:val="003A64FD"/>
    <w:rsid w:val="003A682F"/>
    <w:rsid w:val="003A6848"/>
    <w:rsid w:val="003A7727"/>
    <w:rsid w:val="003A7E1F"/>
    <w:rsid w:val="003B00D3"/>
    <w:rsid w:val="003B087C"/>
    <w:rsid w:val="003B10C5"/>
    <w:rsid w:val="003B10EC"/>
    <w:rsid w:val="003B138F"/>
    <w:rsid w:val="003B1399"/>
    <w:rsid w:val="003B1723"/>
    <w:rsid w:val="003B1857"/>
    <w:rsid w:val="003B194D"/>
    <w:rsid w:val="003B4B7D"/>
    <w:rsid w:val="003B4DD3"/>
    <w:rsid w:val="003B5A24"/>
    <w:rsid w:val="003B5C3D"/>
    <w:rsid w:val="003B7776"/>
    <w:rsid w:val="003B79AF"/>
    <w:rsid w:val="003C0973"/>
    <w:rsid w:val="003C0D63"/>
    <w:rsid w:val="003C12B3"/>
    <w:rsid w:val="003C1496"/>
    <w:rsid w:val="003C14D5"/>
    <w:rsid w:val="003C14EE"/>
    <w:rsid w:val="003C190F"/>
    <w:rsid w:val="003C2132"/>
    <w:rsid w:val="003C2573"/>
    <w:rsid w:val="003C2768"/>
    <w:rsid w:val="003C30AB"/>
    <w:rsid w:val="003C3687"/>
    <w:rsid w:val="003C4537"/>
    <w:rsid w:val="003C4B6B"/>
    <w:rsid w:val="003C4E3D"/>
    <w:rsid w:val="003C59DD"/>
    <w:rsid w:val="003C5CDD"/>
    <w:rsid w:val="003C781F"/>
    <w:rsid w:val="003C785D"/>
    <w:rsid w:val="003D02E0"/>
    <w:rsid w:val="003D1303"/>
    <w:rsid w:val="003D2724"/>
    <w:rsid w:val="003D2D06"/>
    <w:rsid w:val="003D38AA"/>
    <w:rsid w:val="003D3B24"/>
    <w:rsid w:val="003D3BB3"/>
    <w:rsid w:val="003D58F4"/>
    <w:rsid w:val="003D5F74"/>
    <w:rsid w:val="003D6BB4"/>
    <w:rsid w:val="003D6E5B"/>
    <w:rsid w:val="003D708E"/>
    <w:rsid w:val="003D70A0"/>
    <w:rsid w:val="003E026C"/>
    <w:rsid w:val="003E02FF"/>
    <w:rsid w:val="003E05AF"/>
    <w:rsid w:val="003E0AB1"/>
    <w:rsid w:val="003E0ABA"/>
    <w:rsid w:val="003E1388"/>
    <w:rsid w:val="003E15E6"/>
    <w:rsid w:val="003E1CB2"/>
    <w:rsid w:val="003E2162"/>
    <w:rsid w:val="003E2C2F"/>
    <w:rsid w:val="003E3B2C"/>
    <w:rsid w:val="003E468C"/>
    <w:rsid w:val="003E5089"/>
    <w:rsid w:val="003E586D"/>
    <w:rsid w:val="003E5FEF"/>
    <w:rsid w:val="003E65C3"/>
    <w:rsid w:val="003E6B0C"/>
    <w:rsid w:val="003E6B22"/>
    <w:rsid w:val="003E71A1"/>
    <w:rsid w:val="003E7809"/>
    <w:rsid w:val="003F00F5"/>
    <w:rsid w:val="003F0A17"/>
    <w:rsid w:val="003F24B2"/>
    <w:rsid w:val="003F27FD"/>
    <w:rsid w:val="003F2C11"/>
    <w:rsid w:val="003F3E89"/>
    <w:rsid w:val="003F558A"/>
    <w:rsid w:val="003F5CF8"/>
    <w:rsid w:val="003F5EE3"/>
    <w:rsid w:val="003F643C"/>
    <w:rsid w:val="003F7233"/>
    <w:rsid w:val="003F730A"/>
    <w:rsid w:val="00400048"/>
    <w:rsid w:val="00400731"/>
    <w:rsid w:val="00400758"/>
    <w:rsid w:val="00400998"/>
    <w:rsid w:val="00400DDC"/>
    <w:rsid w:val="004010FF"/>
    <w:rsid w:val="00402209"/>
    <w:rsid w:val="004032ED"/>
    <w:rsid w:val="0040481F"/>
    <w:rsid w:val="00404CAD"/>
    <w:rsid w:val="00406034"/>
    <w:rsid w:val="00406A52"/>
    <w:rsid w:val="00406FA1"/>
    <w:rsid w:val="00410824"/>
    <w:rsid w:val="0041251D"/>
    <w:rsid w:val="004125D8"/>
    <w:rsid w:val="004126B8"/>
    <w:rsid w:val="00414225"/>
    <w:rsid w:val="004144BD"/>
    <w:rsid w:val="00414CAB"/>
    <w:rsid w:val="0041549E"/>
    <w:rsid w:val="00415917"/>
    <w:rsid w:val="00416D00"/>
    <w:rsid w:val="00416F50"/>
    <w:rsid w:val="004176C3"/>
    <w:rsid w:val="0041783F"/>
    <w:rsid w:val="00417910"/>
    <w:rsid w:val="00420777"/>
    <w:rsid w:val="00420C2C"/>
    <w:rsid w:val="00421B97"/>
    <w:rsid w:val="00421E00"/>
    <w:rsid w:val="00421FE2"/>
    <w:rsid w:val="0042266E"/>
    <w:rsid w:val="004227B4"/>
    <w:rsid w:val="004229A2"/>
    <w:rsid w:val="0042314C"/>
    <w:rsid w:val="00423B6F"/>
    <w:rsid w:val="00424AB9"/>
    <w:rsid w:val="00425B66"/>
    <w:rsid w:val="004263EC"/>
    <w:rsid w:val="00426616"/>
    <w:rsid w:val="004267B9"/>
    <w:rsid w:val="00426D02"/>
    <w:rsid w:val="00427036"/>
    <w:rsid w:val="00427422"/>
    <w:rsid w:val="00427A13"/>
    <w:rsid w:val="00427E37"/>
    <w:rsid w:val="00427EC1"/>
    <w:rsid w:val="00427F7B"/>
    <w:rsid w:val="00430A65"/>
    <w:rsid w:val="00430A69"/>
    <w:rsid w:val="004310B0"/>
    <w:rsid w:val="00432138"/>
    <w:rsid w:val="00433207"/>
    <w:rsid w:val="0043356C"/>
    <w:rsid w:val="00433B5D"/>
    <w:rsid w:val="00433B84"/>
    <w:rsid w:val="00434ADE"/>
    <w:rsid w:val="00434EB1"/>
    <w:rsid w:val="00435FB9"/>
    <w:rsid w:val="0043763B"/>
    <w:rsid w:val="00437D76"/>
    <w:rsid w:val="004405BD"/>
    <w:rsid w:val="00440D47"/>
    <w:rsid w:val="00441146"/>
    <w:rsid w:val="004415E7"/>
    <w:rsid w:val="00442691"/>
    <w:rsid w:val="00442F4A"/>
    <w:rsid w:val="00443B89"/>
    <w:rsid w:val="00444BD1"/>
    <w:rsid w:val="004452DA"/>
    <w:rsid w:val="004454E8"/>
    <w:rsid w:val="00445553"/>
    <w:rsid w:val="00445C70"/>
    <w:rsid w:val="00446358"/>
    <w:rsid w:val="004463E8"/>
    <w:rsid w:val="00447632"/>
    <w:rsid w:val="004501B4"/>
    <w:rsid w:val="00451084"/>
    <w:rsid w:val="004523C7"/>
    <w:rsid w:val="00453F68"/>
    <w:rsid w:val="00453FFE"/>
    <w:rsid w:val="00454C7F"/>
    <w:rsid w:val="00454EAD"/>
    <w:rsid w:val="0045574D"/>
    <w:rsid w:val="00456529"/>
    <w:rsid w:val="00456620"/>
    <w:rsid w:val="00457A93"/>
    <w:rsid w:val="00457CB7"/>
    <w:rsid w:val="00460DCB"/>
    <w:rsid w:val="00460FC1"/>
    <w:rsid w:val="004611A1"/>
    <w:rsid w:val="00461EE8"/>
    <w:rsid w:val="004626C3"/>
    <w:rsid w:val="0046275B"/>
    <w:rsid w:val="004630A5"/>
    <w:rsid w:val="00463636"/>
    <w:rsid w:val="0046389B"/>
    <w:rsid w:val="00464240"/>
    <w:rsid w:val="00464577"/>
    <w:rsid w:val="0046481C"/>
    <w:rsid w:val="00464924"/>
    <w:rsid w:val="004649C6"/>
    <w:rsid w:val="004653EC"/>
    <w:rsid w:val="00465470"/>
    <w:rsid w:val="00465CDB"/>
    <w:rsid w:val="004670F7"/>
    <w:rsid w:val="00470541"/>
    <w:rsid w:val="00470640"/>
    <w:rsid w:val="00470666"/>
    <w:rsid w:val="0047094E"/>
    <w:rsid w:val="00470D1F"/>
    <w:rsid w:val="00471293"/>
    <w:rsid w:val="0047140A"/>
    <w:rsid w:val="00471FA0"/>
    <w:rsid w:val="0047263C"/>
    <w:rsid w:val="00473288"/>
    <w:rsid w:val="00473835"/>
    <w:rsid w:val="00473E51"/>
    <w:rsid w:val="0047412B"/>
    <w:rsid w:val="0047506D"/>
    <w:rsid w:val="00475E93"/>
    <w:rsid w:val="00476674"/>
    <w:rsid w:val="0047796D"/>
    <w:rsid w:val="00477AA1"/>
    <w:rsid w:val="00477E73"/>
    <w:rsid w:val="004806A8"/>
    <w:rsid w:val="004811AA"/>
    <w:rsid w:val="004818D4"/>
    <w:rsid w:val="004828FC"/>
    <w:rsid w:val="004847A8"/>
    <w:rsid w:val="004848AB"/>
    <w:rsid w:val="004849BB"/>
    <w:rsid w:val="00484CF9"/>
    <w:rsid w:val="00485036"/>
    <w:rsid w:val="00485697"/>
    <w:rsid w:val="00485F32"/>
    <w:rsid w:val="004860AD"/>
    <w:rsid w:val="00486367"/>
    <w:rsid w:val="004863C8"/>
    <w:rsid w:val="004866E7"/>
    <w:rsid w:val="00486849"/>
    <w:rsid w:val="00486ACE"/>
    <w:rsid w:val="00487759"/>
    <w:rsid w:val="00490190"/>
    <w:rsid w:val="0049098C"/>
    <w:rsid w:val="00490FBA"/>
    <w:rsid w:val="00492216"/>
    <w:rsid w:val="00492684"/>
    <w:rsid w:val="00492BA8"/>
    <w:rsid w:val="00493138"/>
    <w:rsid w:val="00493AE8"/>
    <w:rsid w:val="004965F9"/>
    <w:rsid w:val="004965FB"/>
    <w:rsid w:val="00496FEC"/>
    <w:rsid w:val="004971EA"/>
    <w:rsid w:val="004978E5"/>
    <w:rsid w:val="004A040C"/>
    <w:rsid w:val="004A0667"/>
    <w:rsid w:val="004A12D6"/>
    <w:rsid w:val="004A16B8"/>
    <w:rsid w:val="004A1920"/>
    <w:rsid w:val="004A1BFC"/>
    <w:rsid w:val="004A1F95"/>
    <w:rsid w:val="004A2220"/>
    <w:rsid w:val="004A3208"/>
    <w:rsid w:val="004A36E0"/>
    <w:rsid w:val="004A3CBF"/>
    <w:rsid w:val="004A4B3F"/>
    <w:rsid w:val="004A5BD4"/>
    <w:rsid w:val="004A5E5C"/>
    <w:rsid w:val="004A732F"/>
    <w:rsid w:val="004A7381"/>
    <w:rsid w:val="004A7411"/>
    <w:rsid w:val="004A7981"/>
    <w:rsid w:val="004A7DE7"/>
    <w:rsid w:val="004B0624"/>
    <w:rsid w:val="004B0E60"/>
    <w:rsid w:val="004B1158"/>
    <w:rsid w:val="004B1509"/>
    <w:rsid w:val="004B1DFD"/>
    <w:rsid w:val="004B20AC"/>
    <w:rsid w:val="004B365B"/>
    <w:rsid w:val="004B4C41"/>
    <w:rsid w:val="004B5032"/>
    <w:rsid w:val="004B5090"/>
    <w:rsid w:val="004B562F"/>
    <w:rsid w:val="004B5779"/>
    <w:rsid w:val="004B5A6E"/>
    <w:rsid w:val="004B5AC8"/>
    <w:rsid w:val="004B5CC8"/>
    <w:rsid w:val="004B602C"/>
    <w:rsid w:val="004B6644"/>
    <w:rsid w:val="004B75F5"/>
    <w:rsid w:val="004C224D"/>
    <w:rsid w:val="004C23CC"/>
    <w:rsid w:val="004C2FBE"/>
    <w:rsid w:val="004C3DFF"/>
    <w:rsid w:val="004C3ECC"/>
    <w:rsid w:val="004C3F60"/>
    <w:rsid w:val="004C49B5"/>
    <w:rsid w:val="004C5C45"/>
    <w:rsid w:val="004C5D6B"/>
    <w:rsid w:val="004C6C0F"/>
    <w:rsid w:val="004C6D76"/>
    <w:rsid w:val="004C716E"/>
    <w:rsid w:val="004C7354"/>
    <w:rsid w:val="004C7BF6"/>
    <w:rsid w:val="004D0C0B"/>
    <w:rsid w:val="004D0ECD"/>
    <w:rsid w:val="004D2862"/>
    <w:rsid w:val="004D2C48"/>
    <w:rsid w:val="004D49D5"/>
    <w:rsid w:val="004D5917"/>
    <w:rsid w:val="004D5A86"/>
    <w:rsid w:val="004D681A"/>
    <w:rsid w:val="004D6865"/>
    <w:rsid w:val="004D6A9D"/>
    <w:rsid w:val="004D7217"/>
    <w:rsid w:val="004D74EE"/>
    <w:rsid w:val="004E049F"/>
    <w:rsid w:val="004E0FE5"/>
    <w:rsid w:val="004E1C9D"/>
    <w:rsid w:val="004E28D1"/>
    <w:rsid w:val="004E2C1B"/>
    <w:rsid w:val="004E39C2"/>
    <w:rsid w:val="004E3F38"/>
    <w:rsid w:val="004E43F8"/>
    <w:rsid w:val="004E446C"/>
    <w:rsid w:val="004E48FB"/>
    <w:rsid w:val="004E48FD"/>
    <w:rsid w:val="004E556C"/>
    <w:rsid w:val="004E5712"/>
    <w:rsid w:val="004E57C5"/>
    <w:rsid w:val="004E5BB6"/>
    <w:rsid w:val="004E6B24"/>
    <w:rsid w:val="004E79A6"/>
    <w:rsid w:val="004E7D53"/>
    <w:rsid w:val="004F090C"/>
    <w:rsid w:val="004F0CEF"/>
    <w:rsid w:val="004F1506"/>
    <w:rsid w:val="004F22CA"/>
    <w:rsid w:val="004F2453"/>
    <w:rsid w:val="004F2535"/>
    <w:rsid w:val="004F25B4"/>
    <w:rsid w:val="004F3AA4"/>
    <w:rsid w:val="004F3C7D"/>
    <w:rsid w:val="004F45FF"/>
    <w:rsid w:val="004F492C"/>
    <w:rsid w:val="004F4F44"/>
    <w:rsid w:val="004F5064"/>
    <w:rsid w:val="004F50D4"/>
    <w:rsid w:val="004F547C"/>
    <w:rsid w:val="004F54AA"/>
    <w:rsid w:val="004F7EAD"/>
    <w:rsid w:val="00500178"/>
    <w:rsid w:val="0050027A"/>
    <w:rsid w:val="00500731"/>
    <w:rsid w:val="00500B4D"/>
    <w:rsid w:val="00500E0E"/>
    <w:rsid w:val="00502218"/>
    <w:rsid w:val="00502BD1"/>
    <w:rsid w:val="00503AD6"/>
    <w:rsid w:val="0050463C"/>
    <w:rsid w:val="005056FF"/>
    <w:rsid w:val="005061BD"/>
    <w:rsid w:val="0050641B"/>
    <w:rsid w:val="00506942"/>
    <w:rsid w:val="00506B7C"/>
    <w:rsid w:val="00507B76"/>
    <w:rsid w:val="00507D5E"/>
    <w:rsid w:val="005103D2"/>
    <w:rsid w:val="00510990"/>
    <w:rsid w:val="005109C9"/>
    <w:rsid w:val="005116C4"/>
    <w:rsid w:val="0051183D"/>
    <w:rsid w:val="00511E20"/>
    <w:rsid w:val="0051264D"/>
    <w:rsid w:val="005127DC"/>
    <w:rsid w:val="00512F4E"/>
    <w:rsid w:val="00513CD5"/>
    <w:rsid w:val="005140A0"/>
    <w:rsid w:val="00514F2A"/>
    <w:rsid w:val="00515626"/>
    <w:rsid w:val="00515B0A"/>
    <w:rsid w:val="005168CC"/>
    <w:rsid w:val="00516F9D"/>
    <w:rsid w:val="00517180"/>
    <w:rsid w:val="00517561"/>
    <w:rsid w:val="00520325"/>
    <w:rsid w:val="00520444"/>
    <w:rsid w:val="005207F8"/>
    <w:rsid w:val="00520A08"/>
    <w:rsid w:val="005220FB"/>
    <w:rsid w:val="00522E6B"/>
    <w:rsid w:val="005231DD"/>
    <w:rsid w:val="00523329"/>
    <w:rsid w:val="005234BB"/>
    <w:rsid w:val="0052399E"/>
    <w:rsid w:val="00523A62"/>
    <w:rsid w:val="00523A73"/>
    <w:rsid w:val="00525563"/>
    <w:rsid w:val="0052594E"/>
    <w:rsid w:val="00525E47"/>
    <w:rsid w:val="0052780C"/>
    <w:rsid w:val="00527C0F"/>
    <w:rsid w:val="00530E98"/>
    <w:rsid w:val="00532038"/>
    <w:rsid w:val="005341F3"/>
    <w:rsid w:val="0053440A"/>
    <w:rsid w:val="0053539B"/>
    <w:rsid w:val="005357EC"/>
    <w:rsid w:val="00535A24"/>
    <w:rsid w:val="00536302"/>
    <w:rsid w:val="005364D3"/>
    <w:rsid w:val="005367AD"/>
    <w:rsid w:val="00536AED"/>
    <w:rsid w:val="00540065"/>
    <w:rsid w:val="00540F1B"/>
    <w:rsid w:val="00541475"/>
    <w:rsid w:val="00541746"/>
    <w:rsid w:val="005422CF"/>
    <w:rsid w:val="0054279F"/>
    <w:rsid w:val="00542B31"/>
    <w:rsid w:val="00542B7E"/>
    <w:rsid w:val="00543B4F"/>
    <w:rsid w:val="005446C7"/>
    <w:rsid w:val="0054486A"/>
    <w:rsid w:val="00544BEC"/>
    <w:rsid w:val="00544F8A"/>
    <w:rsid w:val="00544F9B"/>
    <w:rsid w:val="00544FBC"/>
    <w:rsid w:val="00545754"/>
    <w:rsid w:val="00546BC4"/>
    <w:rsid w:val="005473FE"/>
    <w:rsid w:val="0054756E"/>
    <w:rsid w:val="00547635"/>
    <w:rsid w:val="00547C55"/>
    <w:rsid w:val="00550138"/>
    <w:rsid w:val="0055079C"/>
    <w:rsid w:val="00550AB7"/>
    <w:rsid w:val="00550D65"/>
    <w:rsid w:val="00551114"/>
    <w:rsid w:val="00551176"/>
    <w:rsid w:val="0055162E"/>
    <w:rsid w:val="0055172C"/>
    <w:rsid w:val="00551A5C"/>
    <w:rsid w:val="005524C8"/>
    <w:rsid w:val="00553B0F"/>
    <w:rsid w:val="005540AF"/>
    <w:rsid w:val="005548B0"/>
    <w:rsid w:val="00555721"/>
    <w:rsid w:val="00555B0F"/>
    <w:rsid w:val="00555D8B"/>
    <w:rsid w:val="00555E60"/>
    <w:rsid w:val="005562F8"/>
    <w:rsid w:val="00556FDD"/>
    <w:rsid w:val="00557A71"/>
    <w:rsid w:val="00561354"/>
    <w:rsid w:val="00561405"/>
    <w:rsid w:val="00562CD9"/>
    <w:rsid w:val="00563534"/>
    <w:rsid w:val="005649EE"/>
    <w:rsid w:val="00564C10"/>
    <w:rsid w:val="00564DAE"/>
    <w:rsid w:val="0056519F"/>
    <w:rsid w:val="00565822"/>
    <w:rsid w:val="00565BAA"/>
    <w:rsid w:val="00565EDE"/>
    <w:rsid w:val="005671F0"/>
    <w:rsid w:val="005679CD"/>
    <w:rsid w:val="00567D81"/>
    <w:rsid w:val="00571C2F"/>
    <w:rsid w:val="0057215E"/>
    <w:rsid w:val="00573476"/>
    <w:rsid w:val="00573F19"/>
    <w:rsid w:val="0057494C"/>
    <w:rsid w:val="00574F8D"/>
    <w:rsid w:val="00575041"/>
    <w:rsid w:val="005756C7"/>
    <w:rsid w:val="0057608F"/>
    <w:rsid w:val="00576105"/>
    <w:rsid w:val="005766CD"/>
    <w:rsid w:val="0057674C"/>
    <w:rsid w:val="00576E15"/>
    <w:rsid w:val="00577375"/>
    <w:rsid w:val="0057749C"/>
    <w:rsid w:val="00580B35"/>
    <w:rsid w:val="0058117D"/>
    <w:rsid w:val="005816E0"/>
    <w:rsid w:val="00581708"/>
    <w:rsid w:val="00581DDA"/>
    <w:rsid w:val="00582C74"/>
    <w:rsid w:val="00583068"/>
    <w:rsid w:val="0058322B"/>
    <w:rsid w:val="00583DEE"/>
    <w:rsid w:val="00584182"/>
    <w:rsid w:val="00584E16"/>
    <w:rsid w:val="00585CA4"/>
    <w:rsid w:val="00586213"/>
    <w:rsid w:val="0058659C"/>
    <w:rsid w:val="00587AEE"/>
    <w:rsid w:val="00590772"/>
    <w:rsid w:val="005907CB"/>
    <w:rsid w:val="00590890"/>
    <w:rsid w:val="00590FC0"/>
    <w:rsid w:val="00591135"/>
    <w:rsid w:val="005913E7"/>
    <w:rsid w:val="00591F69"/>
    <w:rsid w:val="0059276A"/>
    <w:rsid w:val="005937AA"/>
    <w:rsid w:val="005939B2"/>
    <w:rsid w:val="00593BCF"/>
    <w:rsid w:val="00593C2B"/>
    <w:rsid w:val="005941D5"/>
    <w:rsid w:val="0059426F"/>
    <w:rsid w:val="00594590"/>
    <w:rsid w:val="005956D3"/>
    <w:rsid w:val="00595D76"/>
    <w:rsid w:val="00596B0B"/>
    <w:rsid w:val="00596D27"/>
    <w:rsid w:val="00596F2F"/>
    <w:rsid w:val="005A07D6"/>
    <w:rsid w:val="005A0F4B"/>
    <w:rsid w:val="005A0FAE"/>
    <w:rsid w:val="005A135B"/>
    <w:rsid w:val="005A1A23"/>
    <w:rsid w:val="005A1C64"/>
    <w:rsid w:val="005A2649"/>
    <w:rsid w:val="005A265F"/>
    <w:rsid w:val="005A2875"/>
    <w:rsid w:val="005A45FD"/>
    <w:rsid w:val="005A4B57"/>
    <w:rsid w:val="005A582B"/>
    <w:rsid w:val="005A5D5F"/>
    <w:rsid w:val="005A64E1"/>
    <w:rsid w:val="005A6EB4"/>
    <w:rsid w:val="005A7435"/>
    <w:rsid w:val="005A7CD6"/>
    <w:rsid w:val="005B01D7"/>
    <w:rsid w:val="005B0A90"/>
    <w:rsid w:val="005B0D83"/>
    <w:rsid w:val="005B1589"/>
    <w:rsid w:val="005B1B7F"/>
    <w:rsid w:val="005B20B8"/>
    <w:rsid w:val="005B2114"/>
    <w:rsid w:val="005B2D59"/>
    <w:rsid w:val="005B3C98"/>
    <w:rsid w:val="005B4535"/>
    <w:rsid w:val="005B5E57"/>
    <w:rsid w:val="005B6059"/>
    <w:rsid w:val="005B6322"/>
    <w:rsid w:val="005B6440"/>
    <w:rsid w:val="005B67C4"/>
    <w:rsid w:val="005B6C23"/>
    <w:rsid w:val="005C02D7"/>
    <w:rsid w:val="005C0C6A"/>
    <w:rsid w:val="005C0C85"/>
    <w:rsid w:val="005C1DC7"/>
    <w:rsid w:val="005C2E11"/>
    <w:rsid w:val="005C3753"/>
    <w:rsid w:val="005C3B39"/>
    <w:rsid w:val="005C43E1"/>
    <w:rsid w:val="005C4A25"/>
    <w:rsid w:val="005C52A9"/>
    <w:rsid w:val="005C557E"/>
    <w:rsid w:val="005C5AD5"/>
    <w:rsid w:val="005C6F12"/>
    <w:rsid w:val="005C79A4"/>
    <w:rsid w:val="005C7B30"/>
    <w:rsid w:val="005D04C1"/>
    <w:rsid w:val="005D05A2"/>
    <w:rsid w:val="005D17AC"/>
    <w:rsid w:val="005D2DAB"/>
    <w:rsid w:val="005D337D"/>
    <w:rsid w:val="005D402B"/>
    <w:rsid w:val="005D528E"/>
    <w:rsid w:val="005D5528"/>
    <w:rsid w:val="005D5C0C"/>
    <w:rsid w:val="005D5C64"/>
    <w:rsid w:val="005D698B"/>
    <w:rsid w:val="005D6B3B"/>
    <w:rsid w:val="005D7066"/>
    <w:rsid w:val="005D723A"/>
    <w:rsid w:val="005D7467"/>
    <w:rsid w:val="005D7FDC"/>
    <w:rsid w:val="005E036C"/>
    <w:rsid w:val="005E061D"/>
    <w:rsid w:val="005E30AD"/>
    <w:rsid w:val="005E3476"/>
    <w:rsid w:val="005E4C19"/>
    <w:rsid w:val="005E54A8"/>
    <w:rsid w:val="005E56FF"/>
    <w:rsid w:val="005E596F"/>
    <w:rsid w:val="005E5D6A"/>
    <w:rsid w:val="005E623A"/>
    <w:rsid w:val="005E6ECF"/>
    <w:rsid w:val="005E6F18"/>
    <w:rsid w:val="005F0D4B"/>
    <w:rsid w:val="005F17C3"/>
    <w:rsid w:val="005F1D2D"/>
    <w:rsid w:val="005F1DE9"/>
    <w:rsid w:val="005F286B"/>
    <w:rsid w:val="005F295B"/>
    <w:rsid w:val="005F2A76"/>
    <w:rsid w:val="005F2F3C"/>
    <w:rsid w:val="005F3151"/>
    <w:rsid w:val="005F36EA"/>
    <w:rsid w:val="005F3FE6"/>
    <w:rsid w:val="005F481B"/>
    <w:rsid w:val="005F4F18"/>
    <w:rsid w:val="005F63A2"/>
    <w:rsid w:val="005F654F"/>
    <w:rsid w:val="005F704E"/>
    <w:rsid w:val="005F7206"/>
    <w:rsid w:val="005F7680"/>
    <w:rsid w:val="0060006F"/>
    <w:rsid w:val="00600928"/>
    <w:rsid w:val="00601051"/>
    <w:rsid w:val="00601152"/>
    <w:rsid w:val="006012F8"/>
    <w:rsid w:val="0060150B"/>
    <w:rsid w:val="006026B6"/>
    <w:rsid w:val="00602827"/>
    <w:rsid w:val="00602BB6"/>
    <w:rsid w:val="006030B9"/>
    <w:rsid w:val="00603246"/>
    <w:rsid w:val="00603A55"/>
    <w:rsid w:val="00605CD3"/>
    <w:rsid w:val="00606374"/>
    <w:rsid w:val="006079BF"/>
    <w:rsid w:val="00607EE9"/>
    <w:rsid w:val="00610228"/>
    <w:rsid w:val="006110C6"/>
    <w:rsid w:val="0061125C"/>
    <w:rsid w:val="00611586"/>
    <w:rsid w:val="00611A12"/>
    <w:rsid w:val="00612BF4"/>
    <w:rsid w:val="0061328E"/>
    <w:rsid w:val="006146C2"/>
    <w:rsid w:val="00615005"/>
    <w:rsid w:val="0061587E"/>
    <w:rsid w:val="00615F36"/>
    <w:rsid w:val="0061665B"/>
    <w:rsid w:val="0061701C"/>
    <w:rsid w:val="00617059"/>
    <w:rsid w:val="006170AD"/>
    <w:rsid w:val="00617606"/>
    <w:rsid w:val="00617812"/>
    <w:rsid w:val="00617983"/>
    <w:rsid w:val="006179D6"/>
    <w:rsid w:val="00620556"/>
    <w:rsid w:val="00621711"/>
    <w:rsid w:val="0062212E"/>
    <w:rsid w:val="0062242B"/>
    <w:rsid w:val="00622548"/>
    <w:rsid w:val="006226ED"/>
    <w:rsid w:val="006227D9"/>
    <w:rsid w:val="006245FB"/>
    <w:rsid w:val="006249F5"/>
    <w:rsid w:val="00624C2D"/>
    <w:rsid w:val="006269B8"/>
    <w:rsid w:val="00627D97"/>
    <w:rsid w:val="006301D1"/>
    <w:rsid w:val="006307E4"/>
    <w:rsid w:val="00631746"/>
    <w:rsid w:val="00631CEB"/>
    <w:rsid w:val="00632A97"/>
    <w:rsid w:val="00632BB7"/>
    <w:rsid w:val="00633919"/>
    <w:rsid w:val="00633F71"/>
    <w:rsid w:val="006340BE"/>
    <w:rsid w:val="0063470F"/>
    <w:rsid w:val="0063487B"/>
    <w:rsid w:val="006360FA"/>
    <w:rsid w:val="006369B3"/>
    <w:rsid w:val="00636EC3"/>
    <w:rsid w:val="00640174"/>
    <w:rsid w:val="00641609"/>
    <w:rsid w:val="006418E4"/>
    <w:rsid w:val="00643C7F"/>
    <w:rsid w:val="006444F2"/>
    <w:rsid w:val="00644A1A"/>
    <w:rsid w:val="00645352"/>
    <w:rsid w:val="00645BC2"/>
    <w:rsid w:val="00646F84"/>
    <w:rsid w:val="00646F8E"/>
    <w:rsid w:val="006474CC"/>
    <w:rsid w:val="00647519"/>
    <w:rsid w:val="006476E7"/>
    <w:rsid w:val="0065087E"/>
    <w:rsid w:val="00650923"/>
    <w:rsid w:val="00650E30"/>
    <w:rsid w:val="00652200"/>
    <w:rsid w:val="006527BD"/>
    <w:rsid w:val="00653540"/>
    <w:rsid w:val="00655699"/>
    <w:rsid w:val="00655777"/>
    <w:rsid w:val="00656146"/>
    <w:rsid w:val="0065639B"/>
    <w:rsid w:val="0065645A"/>
    <w:rsid w:val="00657519"/>
    <w:rsid w:val="006575B2"/>
    <w:rsid w:val="00657674"/>
    <w:rsid w:val="006577D7"/>
    <w:rsid w:val="00657D99"/>
    <w:rsid w:val="0066070A"/>
    <w:rsid w:val="006608FE"/>
    <w:rsid w:val="00660DBA"/>
    <w:rsid w:val="00660EF0"/>
    <w:rsid w:val="00661005"/>
    <w:rsid w:val="006615A3"/>
    <w:rsid w:val="00661FB7"/>
    <w:rsid w:val="00663113"/>
    <w:rsid w:val="00663524"/>
    <w:rsid w:val="006641AC"/>
    <w:rsid w:val="0066491E"/>
    <w:rsid w:val="00665390"/>
    <w:rsid w:val="00665724"/>
    <w:rsid w:val="00665C16"/>
    <w:rsid w:val="00665F76"/>
    <w:rsid w:val="00665FB5"/>
    <w:rsid w:val="00667B17"/>
    <w:rsid w:val="00667B78"/>
    <w:rsid w:val="0067067E"/>
    <w:rsid w:val="006708DF"/>
    <w:rsid w:val="00670B75"/>
    <w:rsid w:val="00673BBA"/>
    <w:rsid w:val="00673FDD"/>
    <w:rsid w:val="006750A2"/>
    <w:rsid w:val="0067542E"/>
    <w:rsid w:val="0067556B"/>
    <w:rsid w:val="006757D1"/>
    <w:rsid w:val="00675F1B"/>
    <w:rsid w:val="00676055"/>
    <w:rsid w:val="006776A3"/>
    <w:rsid w:val="00677BCE"/>
    <w:rsid w:val="006801D9"/>
    <w:rsid w:val="00681413"/>
    <w:rsid w:val="0068467D"/>
    <w:rsid w:val="006850A2"/>
    <w:rsid w:val="006855A7"/>
    <w:rsid w:val="0068597E"/>
    <w:rsid w:val="0068620D"/>
    <w:rsid w:val="006863CD"/>
    <w:rsid w:val="006863FE"/>
    <w:rsid w:val="00686A75"/>
    <w:rsid w:val="00686B0C"/>
    <w:rsid w:val="006870AB"/>
    <w:rsid w:val="006872ED"/>
    <w:rsid w:val="00687B2E"/>
    <w:rsid w:val="0069084C"/>
    <w:rsid w:val="00692701"/>
    <w:rsid w:val="0069333C"/>
    <w:rsid w:val="0069386F"/>
    <w:rsid w:val="00694637"/>
    <w:rsid w:val="006948F3"/>
    <w:rsid w:val="00695051"/>
    <w:rsid w:val="006953AE"/>
    <w:rsid w:val="006967D2"/>
    <w:rsid w:val="0069745F"/>
    <w:rsid w:val="0069786B"/>
    <w:rsid w:val="006A1CE1"/>
    <w:rsid w:val="006A2D74"/>
    <w:rsid w:val="006A3268"/>
    <w:rsid w:val="006A360F"/>
    <w:rsid w:val="006A4043"/>
    <w:rsid w:val="006A43FA"/>
    <w:rsid w:val="006A46B5"/>
    <w:rsid w:val="006A4ADD"/>
    <w:rsid w:val="006A54BD"/>
    <w:rsid w:val="006A57F3"/>
    <w:rsid w:val="006A6BFE"/>
    <w:rsid w:val="006A7151"/>
    <w:rsid w:val="006A73B7"/>
    <w:rsid w:val="006A7404"/>
    <w:rsid w:val="006A7A78"/>
    <w:rsid w:val="006A7AFE"/>
    <w:rsid w:val="006B08E4"/>
    <w:rsid w:val="006B33A6"/>
    <w:rsid w:val="006B4456"/>
    <w:rsid w:val="006B5778"/>
    <w:rsid w:val="006B6A4B"/>
    <w:rsid w:val="006B6FFB"/>
    <w:rsid w:val="006B72AD"/>
    <w:rsid w:val="006B7D24"/>
    <w:rsid w:val="006C091A"/>
    <w:rsid w:val="006C14CF"/>
    <w:rsid w:val="006C171F"/>
    <w:rsid w:val="006C186C"/>
    <w:rsid w:val="006C1AB6"/>
    <w:rsid w:val="006C2A75"/>
    <w:rsid w:val="006C2B8B"/>
    <w:rsid w:val="006C32BF"/>
    <w:rsid w:val="006C3C6E"/>
    <w:rsid w:val="006C3E07"/>
    <w:rsid w:val="006C422C"/>
    <w:rsid w:val="006C4E27"/>
    <w:rsid w:val="006C5AE8"/>
    <w:rsid w:val="006C5EFA"/>
    <w:rsid w:val="006C67AC"/>
    <w:rsid w:val="006C686E"/>
    <w:rsid w:val="006C6A36"/>
    <w:rsid w:val="006C797B"/>
    <w:rsid w:val="006C7FBF"/>
    <w:rsid w:val="006D0D18"/>
    <w:rsid w:val="006D0D5B"/>
    <w:rsid w:val="006D2184"/>
    <w:rsid w:val="006D225B"/>
    <w:rsid w:val="006D3598"/>
    <w:rsid w:val="006D3742"/>
    <w:rsid w:val="006D3B0C"/>
    <w:rsid w:val="006D424A"/>
    <w:rsid w:val="006D43BD"/>
    <w:rsid w:val="006D4E92"/>
    <w:rsid w:val="006D6777"/>
    <w:rsid w:val="006D75BA"/>
    <w:rsid w:val="006E0073"/>
    <w:rsid w:val="006E01F4"/>
    <w:rsid w:val="006E196D"/>
    <w:rsid w:val="006E2EA1"/>
    <w:rsid w:val="006E4198"/>
    <w:rsid w:val="006E465B"/>
    <w:rsid w:val="006E48D5"/>
    <w:rsid w:val="006E4CC1"/>
    <w:rsid w:val="006E6312"/>
    <w:rsid w:val="006E67F8"/>
    <w:rsid w:val="006E6B9B"/>
    <w:rsid w:val="006E7774"/>
    <w:rsid w:val="006F0100"/>
    <w:rsid w:val="006F1C71"/>
    <w:rsid w:val="006F2C94"/>
    <w:rsid w:val="006F312D"/>
    <w:rsid w:val="006F422D"/>
    <w:rsid w:val="006F4635"/>
    <w:rsid w:val="006F48F5"/>
    <w:rsid w:val="006F4B22"/>
    <w:rsid w:val="006F4F83"/>
    <w:rsid w:val="006F666A"/>
    <w:rsid w:val="006F709F"/>
    <w:rsid w:val="006F7671"/>
    <w:rsid w:val="006F7B80"/>
    <w:rsid w:val="0070097F"/>
    <w:rsid w:val="00701068"/>
    <w:rsid w:val="0070157F"/>
    <w:rsid w:val="00701EEE"/>
    <w:rsid w:val="00702EE6"/>
    <w:rsid w:val="00703634"/>
    <w:rsid w:val="00703F1D"/>
    <w:rsid w:val="00704170"/>
    <w:rsid w:val="00704372"/>
    <w:rsid w:val="00704528"/>
    <w:rsid w:val="00704570"/>
    <w:rsid w:val="00705E3D"/>
    <w:rsid w:val="00706190"/>
    <w:rsid w:val="007078F2"/>
    <w:rsid w:val="0070794E"/>
    <w:rsid w:val="00707D16"/>
    <w:rsid w:val="0071023F"/>
    <w:rsid w:val="0071066F"/>
    <w:rsid w:val="007111E1"/>
    <w:rsid w:val="0071122E"/>
    <w:rsid w:val="00711BF5"/>
    <w:rsid w:val="0071216A"/>
    <w:rsid w:val="007123DD"/>
    <w:rsid w:val="00712C30"/>
    <w:rsid w:val="00713004"/>
    <w:rsid w:val="007130D2"/>
    <w:rsid w:val="0071339F"/>
    <w:rsid w:val="00713816"/>
    <w:rsid w:val="007139A5"/>
    <w:rsid w:val="00714E55"/>
    <w:rsid w:val="007153F9"/>
    <w:rsid w:val="007155F0"/>
    <w:rsid w:val="00715B3E"/>
    <w:rsid w:val="00715BA7"/>
    <w:rsid w:val="007160DC"/>
    <w:rsid w:val="007172B1"/>
    <w:rsid w:val="00717361"/>
    <w:rsid w:val="00717CC8"/>
    <w:rsid w:val="007216EC"/>
    <w:rsid w:val="00721AF2"/>
    <w:rsid w:val="0072332E"/>
    <w:rsid w:val="007233CE"/>
    <w:rsid w:val="0072539E"/>
    <w:rsid w:val="00725FF3"/>
    <w:rsid w:val="00726E45"/>
    <w:rsid w:val="00727D1A"/>
    <w:rsid w:val="007301EC"/>
    <w:rsid w:val="00730253"/>
    <w:rsid w:val="007304F8"/>
    <w:rsid w:val="00732310"/>
    <w:rsid w:val="00732341"/>
    <w:rsid w:val="00732526"/>
    <w:rsid w:val="00732976"/>
    <w:rsid w:val="00732AAC"/>
    <w:rsid w:val="00733B99"/>
    <w:rsid w:val="00733C12"/>
    <w:rsid w:val="0073431D"/>
    <w:rsid w:val="00734CA9"/>
    <w:rsid w:val="0073643C"/>
    <w:rsid w:val="0073661C"/>
    <w:rsid w:val="007367E0"/>
    <w:rsid w:val="00736914"/>
    <w:rsid w:val="00737270"/>
    <w:rsid w:val="00737693"/>
    <w:rsid w:val="007376C1"/>
    <w:rsid w:val="00737756"/>
    <w:rsid w:val="0073794E"/>
    <w:rsid w:val="00737F95"/>
    <w:rsid w:val="00740249"/>
    <w:rsid w:val="0074078D"/>
    <w:rsid w:val="007408CE"/>
    <w:rsid w:val="00741FB8"/>
    <w:rsid w:val="00742751"/>
    <w:rsid w:val="00743B1A"/>
    <w:rsid w:val="00744044"/>
    <w:rsid w:val="00744500"/>
    <w:rsid w:val="0074452C"/>
    <w:rsid w:val="0074486B"/>
    <w:rsid w:val="007448B5"/>
    <w:rsid w:val="007449A0"/>
    <w:rsid w:val="00745FBA"/>
    <w:rsid w:val="00747A3B"/>
    <w:rsid w:val="00750944"/>
    <w:rsid w:val="0075097E"/>
    <w:rsid w:val="00750B26"/>
    <w:rsid w:val="00751124"/>
    <w:rsid w:val="0075122E"/>
    <w:rsid w:val="00751FFC"/>
    <w:rsid w:val="00752ECE"/>
    <w:rsid w:val="00752F89"/>
    <w:rsid w:val="00753901"/>
    <w:rsid w:val="00754DD9"/>
    <w:rsid w:val="0075505A"/>
    <w:rsid w:val="007558CC"/>
    <w:rsid w:val="00755B3C"/>
    <w:rsid w:val="007560EB"/>
    <w:rsid w:val="0075751A"/>
    <w:rsid w:val="00757BD0"/>
    <w:rsid w:val="007602AC"/>
    <w:rsid w:val="00760AEC"/>
    <w:rsid w:val="00761783"/>
    <w:rsid w:val="00761AF7"/>
    <w:rsid w:val="00761B08"/>
    <w:rsid w:val="00761B2D"/>
    <w:rsid w:val="00761E7B"/>
    <w:rsid w:val="00762021"/>
    <w:rsid w:val="00762681"/>
    <w:rsid w:val="007628FB"/>
    <w:rsid w:val="00763190"/>
    <w:rsid w:val="00764686"/>
    <w:rsid w:val="007648DD"/>
    <w:rsid w:val="00764C6E"/>
    <w:rsid w:val="00766C2C"/>
    <w:rsid w:val="00767D77"/>
    <w:rsid w:val="00770B8D"/>
    <w:rsid w:val="00770D46"/>
    <w:rsid w:val="00773176"/>
    <w:rsid w:val="007738E3"/>
    <w:rsid w:val="00773AED"/>
    <w:rsid w:val="00773D64"/>
    <w:rsid w:val="0077457D"/>
    <w:rsid w:val="00774B80"/>
    <w:rsid w:val="00776C93"/>
    <w:rsid w:val="00777C1E"/>
    <w:rsid w:val="007803C8"/>
    <w:rsid w:val="00780A5C"/>
    <w:rsid w:val="00782239"/>
    <w:rsid w:val="0078356A"/>
    <w:rsid w:val="00783666"/>
    <w:rsid w:val="00783D16"/>
    <w:rsid w:val="00783EBF"/>
    <w:rsid w:val="0078478B"/>
    <w:rsid w:val="00784E5D"/>
    <w:rsid w:val="00785157"/>
    <w:rsid w:val="007859B1"/>
    <w:rsid w:val="007866D0"/>
    <w:rsid w:val="00786A47"/>
    <w:rsid w:val="00786C4A"/>
    <w:rsid w:val="00786FF1"/>
    <w:rsid w:val="00787E55"/>
    <w:rsid w:val="0079082B"/>
    <w:rsid w:val="00790C7F"/>
    <w:rsid w:val="007915CB"/>
    <w:rsid w:val="00791997"/>
    <w:rsid w:val="00791EAE"/>
    <w:rsid w:val="00791F02"/>
    <w:rsid w:val="00792F6B"/>
    <w:rsid w:val="007942E2"/>
    <w:rsid w:val="00794616"/>
    <w:rsid w:val="00795E68"/>
    <w:rsid w:val="007971CC"/>
    <w:rsid w:val="0079724B"/>
    <w:rsid w:val="00797585"/>
    <w:rsid w:val="00797867"/>
    <w:rsid w:val="007A0421"/>
    <w:rsid w:val="007A0E94"/>
    <w:rsid w:val="007A1CFA"/>
    <w:rsid w:val="007A21E7"/>
    <w:rsid w:val="007A3AA6"/>
    <w:rsid w:val="007A41A0"/>
    <w:rsid w:val="007A4C1A"/>
    <w:rsid w:val="007A5E57"/>
    <w:rsid w:val="007A66DC"/>
    <w:rsid w:val="007A6A6D"/>
    <w:rsid w:val="007A6D07"/>
    <w:rsid w:val="007A7209"/>
    <w:rsid w:val="007A7A63"/>
    <w:rsid w:val="007A7AA8"/>
    <w:rsid w:val="007A7AFC"/>
    <w:rsid w:val="007A7C22"/>
    <w:rsid w:val="007B0BB2"/>
    <w:rsid w:val="007B0E81"/>
    <w:rsid w:val="007B42CA"/>
    <w:rsid w:val="007B4400"/>
    <w:rsid w:val="007B494F"/>
    <w:rsid w:val="007B4C47"/>
    <w:rsid w:val="007B5359"/>
    <w:rsid w:val="007B5D70"/>
    <w:rsid w:val="007B5F96"/>
    <w:rsid w:val="007B7876"/>
    <w:rsid w:val="007C0352"/>
    <w:rsid w:val="007C10A6"/>
    <w:rsid w:val="007C1404"/>
    <w:rsid w:val="007C1645"/>
    <w:rsid w:val="007C171D"/>
    <w:rsid w:val="007C294D"/>
    <w:rsid w:val="007C2FBD"/>
    <w:rsid w:val="007C4EE9"/>
    <w:rsid w:val="007C5186"/>
    <w:rsid w:val="007C5281"/>
    <w:rsid w:val="007C549B"/>
    <w:rsid w:val="007C6008"/>
    <w:rsid w:val="007C65F7"/>
    <w:rsid w:val="007C7A11"/>
    <w:rsid w:val="007C7FDB"/>
    <w:rsid w:val="007D0156"/>
    <w:rsid w:val="007D102E"/>
    <w:rsid w:val="007D103B"/>
    <w:rsid w:val="007D1069"/>
    <w:rsid w:val="007D117A"/>
    <w:rsid w:val="007D13B0"/>
    <w:rsid w:val="007D149A"/>
    <w:rsid w:val="007D222B"/>
    <w:rsid w:val="007D2C30"/>
    <w:rsid w:val="007D3042"/>
    <w:rsid w:val="007D3B87"/>
    <w:rsid w:val="007D3E43"/>
    <w:rsid w:val="007D3EC4"/>
    <w:rsid w:val="007D5777"/>
    <w:rsid w:val="007D5CFE"/>
    <w:rsid w:val="007D67B1"/>
    <w:rsid w:val="007D738B"/>
    <w:rsid w:val="007D79F3"/>
    <w:rsid w:val="007D7F8E"/>
    <w:rsid w:val="007E028C"/>
    <w:rsid w:val="007E0A4B"/>
    <w:rsid w:val="007E0D70"/>
    <w:rsid w:val="007E1C94"/>
    <w:rsid w:val="007E39DE"/>
    <w:rsid w:val="007E4733"/>
    <w:rsid w:val="007E4DB0"/>
    <w:rsid w:val="007E5642"/>
    <w:rsid w:val="007E60B9"/>
    <w:rsid w:val="007E740D"/>
    <w:rsid w:val="007E76D1"/>
    <w:rsid w:val="007F0620"/>
    <w:rsid w:val="007F0F18"/>
    <w:rsid w:val="007F1556"/>
    <w:rsid w:val="007F179D"/>
    <w:rsid w:val="007F2758"/>
    <w:rsid w:val="007F2C07"/>
    <w:rsid w:val="007F4354"/>
    <w:rsid w:val="007F5714"/>
    <w:rsid w:val="007F59F6"/>
    <w:rsid w:val="007F5BBC"/>
    <w:rsid w:val="007F5CBB"/>
    <w:rsid w:val="007F684A"/>
    <w:rsid w:val="007F6B99"/>
    <w:rsid w:val="007F75F1"/>
    <w:rsid w:val="007F7745"/>
    <w:rsid w:val="007F7BFF"/>
    <w:rsid w:val="007F7C42"/>
    <w:rsid w:val="00800B70"/>
    <w:rsid w:val="008011CB"/>
    <w:rsid w:val="00801425"/>
    <w:rsid w:val="0080193D"/>
    <w:rsid w:val="008019D9"/>
    <w:rsid w:val="0080309D"/>
    <w:rsid w:val="00804634"/>
    <w:rsid w:val="008046AC"/>
    <w:rsid w:val="008057FF"/>
    <w:rsid w:val="00805A2D"/>
    <w:rsid w:val="00806290"/>
    <w:rsid w:val="008063F2"/>
    <w:rsid w:val="00806B99"/>
    <w:rsid w:val="008070BE"/>
    <w:rsid w:val="00807B21"/>
    <w:rsid w:val="0081059B"/>
    <w:rsid w:val="00810999"/>
    <w:rsid w:val="00810EE8"/>
    <w:rsid w:val="008116A2"/>
    <w:rsid w:val="00811CC3"/>
    <w:rsid w:val="00812142"/>
    <w:rsid w:val="00812962"/>
    <w:rsid w:val="00812CFF"/>
    <w:rsid w:val="00813647"/>
    <w:rsid w:val="00813859"/>
    <w:rsid w:val="00816458"/>
    <w:rsid w:val="0081661D"/>
    <w:rsid w:val="00816655"/>
    <w:rsid w:val="00816948"/>
    <w:rsid w:val="008174C6"/>
    <w:rsid w:val="00820116"/>
    <w:rsid w:val="00820167"/>
    <w:rsid w:val="00820265"/>
    <w:rsid w:val="008207DC"/>
    <w:rsid w:val="00820DEA"/>
    <w:rsid w:val="00821705"/>
    <w:rsid w:val="00821867"/>
    <w:rsid w:val="008218C6"/>
    <w:rsid w:val="00823D08"/>
    <w:rsid w:val="00824B40"/>
    <w:rsid w:val="00824B84"/>
    <w:rsid w:val="008255A0"/>
    <w:rsid w:val="008257A0"/>
    <w:rsid w:val="00825E01"/>
    <w:rsid w:val="00825FF1"/>
    <w:rsid w:val="008277FA"/>
    <w:rsid w:val="0083016B"/>
    <w:rsid w:val="008302F8"/>
    <w:rsid w:val="00830AF8"/>
    <w:rsid w:val="00830D60"/>
    <w:rsid w:val="0083132C"/>
    <w:rsid w:val="0083157E"/>
    <w:rsid w:val="00831703"/>
    <w:rsid w:val="00832416"/>
    <w:rsid w:val="00833AAB"/>
    <w:rsid w:val="00833ED8"/>
    <w:rsid w:val="008341F7"/>
    <w:rsid w:val="00834315"/>
    <w:rsid w:val="00834530"/>
    <w:rsid w:val="00834F9E"/>
    <w:rsid w:val="008377B6"/>
    <w:rsid w:val="008377DF"/>
    <w:rsid w:val="00837C0C"/>
    <w:rsid w:val="00840DFB"/>
    <w:rsid w:val="00841728"/>
    <w:rsid w:val="00841816"/>
    <w:rsid w:val="00842243"/>
    <w:rsid w:val="0084295F"/>
    <w:rsid w:val="00843418"/>
    <w:rsid w:val="008452AE"/>
    <w:rsid w:val="008454E5"/>
    <w:rsid w:val="0084559D"/>
    <w:rsid w:val="008459D8"/>
    <w:rsid w:val="00845E12"/>
    <w:rsid w:val="008520E9"/>
    <w:rsid w:val="008521D8"/>
    <w:rsid w:val="00853AF3"/>
    <w:rsid w:val="00853E0C"/>
    <w:rsid w:val="00853EAB"/>
    <w:rsid w:val="00853F35"/>
    <w:rsid w:val="00855107"/>
    <w:rsid w:val="00855EF4"/>
    <w:rsid w:val="008566E4"/>
    <w:rsid w:val="00856839"/>
    <w:rsid w:val="00856A14"/>
    <w:rsid w:val="00856F02"/>
    <w:rsid w:val="008601E7"/>
    <w:rsid w:val="0086060A"/>
    <w:rsid w:val="00860AAC"/>
    <w:rsid w:val="00860B1E"/>
    <w:rsid w:val="00860E76"/>
    <w:rsid w:val="00861340"/>
    <w:rsid w:val="00862306"/>
    <w:rsid w:val="008627B5"/>
    <w:rsid w:val="008632B4"/>
    <w:rsid w:val="00863496"/>
    <w:rsid w:val="00863E7F"/>
    <w:rsid w:val="0086400A"/>
    <w:rsid w:val="008647BD"/>
    <w:rsid w:val="008649B9"/>
    <w:rsid w:val="00864F4D"/>
    <w:rsid w:val="008651DB"/>
    <w:rsid w:val="00866591"/>
    <w:rsid w:val="00866A36"/>
    <w:rsid w:val="00867490"/>
    <w:rsid w:val="00867DD2"/>
    <w:rsid w:val="00867E13"/>
    <w:rsid w:val="008704CF"/>
    <w:rsid w:val="00870B7C"/>
    <w:rsid w:val="008712E1"/>
    <w:rsid w:val="0087259A"/>
    <w:rsid w:val="008739A1"/>
    <w:rsid w:val="00873C89"/>
    <w:rsid w:val="00873E10"/>
    <w:rsid w:val="008742DD"/>
    <w:rsid w:val="008743F5"/>
    <w:rsid w:val="00874A2E"/>
    <w:rsid w:val="00874C43"/>
    <w:rsid w:val="008753C5"/>
    <w:rsid w:val="00875469"/>
    <w:rsid w:val="00875D09"/>
    <w:rsid w:val="00877F17"/>
    <w:rsid w:val="00880C61"/>
    <w:rsid w:val="00881D0C"/>
    <w:rsid w:val="008825D6"/>
    <w:rsid w:val="00882CC3"/>
    <w:rsid w:val="00884E35"/>
    <w:rsid w:val="00885110"/>
    <w:rsid w:val="008853A5"/>
    <w:rsid w:val="00885DE2"/>
    <w:rsid w:val="008866EB"/>
    <w:rsid w:val="00886F30"/>
    <w:rsid w:val="00887123"/>
    <w:rsid w:val="00890022"/>
    <w:rsid w:val="00890452"/>
    <w:rsid w:val="00891490"/>
    <w:rsid w:val="00891881"/>
    <w:rsid w:val="00891B8F"/>
    <w:rsid w:val="00891F9B"/>
    <w:rsid w:val="0089251D"/>
    <w:rsid w:val="008926C2"/>
    <w:rsid w:val="0089294B"/>
    <w:rsid w:val="00892C59"/>
    <w:rsid w:val="00892E26"/>
    <w:rsid w:val="00893623"/>
    <w:rsid w:val="008939DA"/>
    <w:rsid w:val="00893C0A"/>
    <w:rsid w:val="00894527"/>
    <w:rsid w:val="00894774"/>
    <w:rsid w:val="00894D10"/>
    <w:rsid w:val="00895183"/>
    <w:rsid w:val="00895534"/>
    <w:rsid w:val="008965D6"/>
    <w:rsid w:val="008971E5"/>
    <w:rsid w:val="008979E1"/>
    <w:rsid w:val="008A003B"/>
    <w:rsid w:val="008A057F"/>
    <w:rsid w:val="008A3115"/>
    <w:rsid w:val="008A3D3D"/>
    <w:rsid w:val="008A3D3E"/>
    <w:rsid w:val="008A419E"/>
    <w:rsid w:val="008A41BC"/>
    <w:rsid w:val="008A421A"/>
    <w:rsid w:val="008A56EE"/>
    <w:rsid w:val="008A5EB9"/>
    <w:rsid w:val="008A6B33"/>
    <w:rsid w:val="008A71F5"/>
    <w:rsid w:val="008A7764"/>
    <w:rsid w:val="008A78D5"/>
    <w:rsid w:val="008A7971"/>
    <w:rsid w:val="008A79D2"/>
    <w:rsid w:val="008B01C7"/>
    <w:rsid w:val="008B26FF"/>
    <w:rsid w:val="008B2DFC"/>
    <w:rsid w:val="008B4D4B"/>
    <w:rsid w:val="008B4EAE"/>
    <w:rsid w:val="008B5D63"/>
    <w:rsid w:val="008B65DC"/>
    <w:rsid w:val="008B7063"/>
    <w:rsid w:val="008B7E77"/>
    <w:rsid w:val="008C11EE"/>
    <w:rsid w:val="008C21A7"/>
    <w:rsid w:val="008C26BD"/>
    <w:rsid w:val="008C30DA"/>
    <w:rsid w:val="008C4658"/>
    <w:rsid w:val="008C5277"/>
    <w:rsid w:val="008C72A9"/>
    <w:rsid w:val="008D0ED1"/>
    <w:rsid w:val="008D1F29"/>
    <w:rsid w:val="008D21ED"/>
    <w:rsid w:val="008D2D24"/>
    <w:rsid w:val="008D3AB8"/>
    <w:rsid w:val="008D3FD5"/>
    <w:rsid w:val="008D45F9"/>
    <w:rsid w:val="008D4E14"/>
    <w:rsid w:val="008D5138"/>
    <w:rsid w:val="008D54F4"/>
    <w:rsid w:val="008D6C38"/>
    <w:rsid w:val="008D7181"/>
    <w:rsid w:val="008D7865"/>
    <w:rsid w:val="008E1E70"/>
    <w:rsid w:val="008E2821"/>
    <w:rsid w:val="008E31CF"/>
    <w:rsid w:val="008E3949"/>
    <w:rsid w:val="008E6AD1"/>
    <w:rsid w:val="008E758C"/>
    <w:rsid w:val="008F06C7"/>
    <w:rsid w:val="008F1E5D"/>
    <w:rsid w:val="008F2661"/>
    <w:rsid w:val="008F2E56"/>
    <w:rsid w:val="008F37AD"/>
    <w:rsid w:val="008F3CD6"/>
    <w:rsid w:val="008F410F"/>
    <w:rsid w:val="008F47C9"/>
    <w:rsid w:val="008F491D"/>
    <w:rsid w:val="008F4925"/>
    <w:rsid w:val="008F4A94"/>
    <w:rsid w:val="008F5194"/>
    <w:rsid w:val="008F52C6"/>
    <w:rsid w:val="008F56DE"/>
    <w:rsid w:val="008F57B1"/>
    <w:rsid w:val="008F58A7"/>
    <w:rsid w:val="008F58DC"/>
    <w:rsid w:val="008F595C"/>
    <w:rsid w:val="008F5F1A"/>
    <w:rsid w:val="008F6382"/>
    <w:rsid w:val="008F727A"/>
    <w:rsid w:val="008F7B21"/>
    <w:rsid w:val="008F7B9D"/>
    <w:rsid w:val="008F7F45"/>
    <w:rsid w:val="0090051D"/>
    <w:rsid w:val="0090068B"/>
    <w:rsid w:val="00900A6D"/>
    <w:rsid w:val="00900F0C"/>
    <w:rsid w:val="00901178"/>
    <w:rsid w:val="0090118A"/>
    <w:rsid w:val="009013C2"/>
    <w:rsid w:val="00901A9C"/>
    <w:rsid w:val="00901AB7"/>
    <w:rsid w:val="00901C9F"/>
    <w:rsid w:val="00901F90"/>
    <w:rsid w:val="009027B8"/>
    <w:rsid w:val="00902895"/>
    <w:rsid w:val="009033D3"/>
    <w:rsid w:val="00903A56"/>
    <w:rsid w:val="009042E0"/>
    <w:rsid w:val="009044B9"/>
    <w:rsid w:val="009053F1"/>
    <w:rsid w:val="00905D83"/>
    <w:rsid w:val="00905EE6"/>
    <w:rsid w:val="00906236"/>
    <w:rsid w:val="00910739"/>
    <w:rsid w:val="00910786"/>
    <w:rsid w:val="00910992"/>
    <w:rsid w:val="00911214"/>
    <w:rsid w:val="009113A6"/>
    <w:rsid w:val="00911CB8"/>
    <w:rsid w:val="00912C60"/>
    <w:rsid w:val="00913B32"/>
    <w:rsid w:val="0091473B"/>
    <w:rsid w:val="00915076"/>
    <w:rsid w:val="00915687"/>
    <w:rsid w:val="00915B6E"/>
    <w:rsid w:val="00916084"/>
    <w:rsid w:val="009162D9"/>
    <w:rsid w:val="00916AE6"/>
    <w:rsid w:val="00916BFA"/>
    <w:rsid w:val="00916C23"/>
    <w:rsid w:val="0091714C"/>
    <w:rsid w:val="00917AC8"/>
    <w:rsid w:val="00921272"/>
    <w:rsid w:val="009215ED"/>
    <w:rsid w:val="00921A6D"/>
    <w:rsid w:val="00922608"/>
    <w:rsid w:val="00922DC8"/>
    <w:rsid w:val="00922F3E"/>
    <w:rsid w:val="0092321C"/>
    <w:rsid w:val="00924ACB"/>
    <w:rsid w:val="00924B25"/>
    <w:rsid w:val="00924F0D"/>
    <w:rsid w:val="009252C0"/>
    <w:rsid w:val="0092563F"/>
    <w:rsid w:val="00927E46"/>
    <w:rsid w:val="00930CF8"/>
    <w:rsid w:val="00931123"/>
    <w:rsid w:val="00931649"/>
    <w:rsid w:val="0093175E"/>
    <w:rsid w:val="00931D27"/>
    <w:rsid w:val="00931E4A"/>
    <w:rsid w:val="00932567"/>
    <w:rsid w:val="00933E7C"/>
    <w:rsid w:val="00935314"/>
    <w:rsid w:val="00936381"/>
    <w:rsid w:val="00937523"/>
    <w:rsid w:val="00937958"/>
    <w:rsid w:val="00937D3B"/>
    <w:rsid w:val="009406E6"/>
    <w:rsid w:val="009408DA"/>
    <w:rsid w:val="00941489"/>
    <w:rsid w:val="009416A4"/>
    <w:rsid w:val="00942428"/>
    <w:rsid w:val="0094290B"/>
    <w:rsid w:val="00942A08"/>
    <w:rsid w:val="009434AF"/>
    <w:rsid w:val="0094412D"/>
    <w:rsid w:val="00944DFD"/>
    <w:rsid w:val="00947429"/>
    <w:rsid w:val="00947772"/>
    <w:rsid w:val="00950668"/>
    <w:rsid w:val="009508FA"/>
    <w:rsid w:val="00950E94"/>
    <w:rsid w:val="00951336"/>
    <w:rsid w:val="00951819"/>
    <w:rsid w:val="00951AD3"/>
    <w:rsid w:val="00951B1E"/>
    <w:rsid w:val="00951D93"/>
    <w:rsid w:val="00951F18"/>
    <w:rsid w:val="009521EE"/>
    <w:rsid w:val="00952B07"/>
    <w:rsid w:val="00953617"/>
    <w:rsid w:val="00953A84"/>
    <w:rsid w:val="00954890"/>
    <w:rsid w:val="009550B9"/>
    <w:rsid w:val="00955516"/>
    <w:rsid w:val="009561A8"/>
    <w:rsid w:val="00957101"/>
    <w:rsid w:val="00957498"/>
    <w:rsid w:val="00957AF6"/>
    <w:rsid w:val="00960ACD"/>
    <w:rsid w:val="00960E73"/>
    <w:rsid w:val="009610E3"/>
    <w:rsid w:val="00961B96"/>
    <w:rsid w:val="00961F5C"/>
    <w:rsid w:val="00962B08"/>
    <w:rsid w:val="00962DF1"/>
    <w:rsid w:val="00962FAE"/>
    <w:rsid w:val="009639AC"/>
    <w:rsid w:val="0096447B"/>
    <w:rsid w:val="0096472A"/>
    <w:rsid w:val="00964DE2"/>
    <w:rsid w:val="009651AE"/>
    <w:rsid w:val="009652AD"/>
    <w:rsid w:val="009653DD"/>
    <w:rsid w:val="00965BBE"/>
    <w:rsid w:val="00966175"/>
    <w:rsid w:val="009663D4"/>
    <w:rsid w:val="00966C9D"/>
    <w:rsid w:val="009671B0"/>
    <w:rsid w:val="009672BE"/>
    <w:rsid w:val="009717F5"/>
    <w:rsid w:val="009720F7"/>
    <w:rsid w:val="0097239A"/>
    <w:rsid w:val="0097288B"/>
    <w:rsid w:val="009728DC"/>
    <w:rsid w:val="00972C33"/>
    <w:rsid w:val="009730AC"/>
    <w:rsid w:val="0097342D"/>
    <w:rsid w:val="009742E9"/>
    <w:rsid w:val="00974981"/>
    <w:rsid w:val="00974D77"/>
    <w:rsid w:val="00976A00"/>
    <w:rsid w:val="0097752A"/>
    <w:rsid w:val="00977672"/>
    <w:rsid w:val="00977C55"/>
    <w:rsid w:val="00977D3B"/>
    <w:rsid w:val="00980002"/>
    <w:rsid w:val="00980554"/>
    <w:rsid w:val="009806DE"/>
    <w:rsid w:val="00980ED8"/>
    <w:rsid w:val="0098252F"/>
    <w:rsid w:val="00982F26"/>
    <w:rsid w:val="00983760"/>
    <w:rsid w:val="0098399D"/>
    <w:rsid w:val="00984813"/>
    <w:rsid w:val="00984A61"/>
    <w:rsid w:val="00984C26"/>
    <w:rsid w:val="00985CA7"/>
    <w:rsid w:val="00985E8F"/>
    <w:rsid w:val="00986CE3"/>
    <w:rsid w:val="0098702A"/>
    <w:rsid w:val="00987348"/>
    <w:rsid w:val="00987367"/>
    <w:rsid w:val="0098751D"/>
    <w:rsid w:val="009876BD"/>
    <w:rsid w:val="00987B6F"/>
    <w:rsid w:val="00987BFA"/>
    <w:rsid w:val="00987E33"/>
    <w:rsid w:val="009919A7"/>
    <w:rsid w:val="009923B8"/>
    <w:rsid w:val="00992B69"/>
    <w:rsid w:val="0099304D"/>
    <w:rsid w:val="00994613"/>
    <w:rsid w:val="00994F16"/>
    <w:rsid w:val="009953D5"/>
    <w:rsid w:val="009955E8"/>
    <w:rsid w:val="00995D0F"/>
    <w:rsid w:val="00996C39"/>
    <w:rsid w:val="00996DB5"/>
    <w:rsid w:val="00997D62"/>
    <w:rsid w:val="00997D9D"/>
    <w:rsid w:val="00997EC5"/>
    <w:rsid w:val="009A1222"/>
    <w:rsid w:val="009A1908"/>
    <w:rsid w:val="009A1BEB"/>
    <w:rsid w:val="009A25FC"/>
    <w:rsid w:val="009A3023"/>
    <w:rsid w:val="009A31B7"/>
    <w:rsid w:val="009A3950"/>
    <w:rsid w:val="009A3A2A"/>
    <w:rsid w:val="009A3DC6"/>
    <w:rsid w:val="009A4580"/>
    <w:rsid w:val="009A502A"/>
    <w:rsid w:val="009A509B"/>
    <w:rsid w:val="009A64A9"/>
    <w:rsid w:val="009A7379"/>
    <w:rsid w:val="009A7DCC"/>
    <w:rsid w:val="009B01DD"/>
    <w:rsid w:val="009B03A3"/>
    <w:rsid w:val="009B22B5"/>
    <w:rsid w:val="009B2D61"/>
    <w:rsid w:val="009B3346"/>
    <w:rsid w:val="009B40F0"/>
    <w:rsid w:val="009B4691"/>
    <w:rsid w:val="009B4B8B"/>
    <w:rsid w:val="009B5EB6"/>
    <w:rsid w:val="009B5FD0"/>
    <w:rsid w:val="009B7B17"/>
    <w:rsid w:val="009C02A2"/>
    <w:rsid w:val="009C0BD1"/>
    <w:rsid w:val="009C185F"/>
    <w:rsid w:val="009C1C5A"/>
    <w:rsid w:val="009C22B3"/>
    <w:rsid w:val="009C25C2"/>
    <w:rsid w:val="009C2B9F"/>
    <w:rsid w:val="009C2C9F"/>
    <w:rsid w:val="009C3095"/>
    <w:rsid w:val="009C3454"/>
    <w:rsid w:val="009C3622"/>
    <w:rsid w:val="009C3F4F"/>
    <w:rsid w:val="009C5464"/>
    <w:rsid w:val="009C79CB"/>
    <w:rsid w:val="009D01B6"/>
    <w:rsid w:val="009D0414"/>
    <w:rsid w:val="009D04A4"/>
    <w:rsid w:val="009D06BA"/>
    <w:rsid w:val="009D0984"/>
    <w:rsid w:val="009D0994"/>
    <w:rsid w:val="009D0B5A"/>
    <w:rsid w:val="009D40D8"/>
    <w:rsid w:val="009D4115"/>
    <w:rsid w:val="009D4D2B"/>
    <w:rsid w:val="009D6792"/>
    <w:rsid w:val="009D6CED"/>
    <w:rsid w:val="009D6DB9"/>
    <w:rsid w:val="009E06FA"/>
    <w:rsid w:val="009E0A87"/>
    <w:rsid w:val="009E0E18"/>
    <w:rsid w:val="009E1B53"/>
    <w:rsid w:val="009E1CD2"/>
    <w:rsid w:val="009E20C6"/>
    <w:rsid w:val="009E2503"/>
    <w:rsid w:val="009E3288"/>
    <w:rsid w:val="009E395F"/>
    <w:rsid w:val="009E3DEB"/>
    <w:rsid w:val="009E44A9"/>
    <w:rsid w:val="009E4D06"/>
    <w:rsid w:val="009E5B44"/>
    <w:rsid w:val="009E5C64"/>
    <w:rsid w:val="009F0AA8"/>
    <w:rsid w:val="009F0B1E"/>
    <w:rsid w:val="009F0D4F"/>
    <w:rsid w:val="009F12A8"/>
    <w:rsid w:val="009F2712"/>
    <w:rsid w:val="009F33D3"/>
    <w:rsid w:val="009F36E8"/>
    <w:rsid w:val="009F3DE3"/>
    <w:rsid w:val="009F49BC"/>
    <w:rsid w:val="009F5111"/>
    <w:rsid w:val="009F5672"/>
    <w:rsid w:val="009F56C8"/>
    <w:rsid w:val="009F59A0"/>
    <w:rsid w:val="009F59EF"/>
    <w:rsid w:val="009F6F14"/>
    <w:rsid w:val="009F719A"/>
    <w:rsid w:val="009F737E"/>
    <w:rsid w:val="009F745E"/>
    <w:rsid w:val="009F7574"/>
    <w:rsid w:val="00A00D29"/>
    <w:rsid w:val="00A00E49"/>
    <w:rsid w:val="00A013E4"/>
    <w:rsid w:val="00A014EC"/>
    <w:rsid w:val="00A023A3"/>
    <w:rsid w:val="00A031A5"/>
    <w:rsid w:val="00A03E90"/>
    <w:rsid w:val="00A04D1E"/>
    <w:rsid w:val="00A0582D"/>
    <w:rsid w:val="00A05D7E"/>
    <w:rsid w:val="00A0632D"/>
    <w:rsid w:val="00A06C66"/>
    <w:rsid w:val="00A06DCB"/>
    <w:rsid w:val="00A073F3"/>
    <w:rsid w:val="00A07548"/>
    <w:rsid w:val="00A07B4F"/>
    <w:rsid w:val="00A107A0"/>
    <w:rsid w:val="00A107E5"/>
    <w:rsid w:val="00A10E0C"/>
    <w:rsid w:val="00A10EC3"/>
    <w:rsid w:val="00A11500"/>
    <w:rsid w:val="00A11B88"/>
    <w:rsid w:val="00A12204"/>
    <w:rsid w:val="00A12430"/>
    <w:rsid w:val="00A12838"/>
    <w:rsid w:val="00A13422"/>
    <w:rsid w:val="00A139C1"/>
    <w:rsid w:val="00A1459E"/>
    <w:rsid w:val="00A14B94"/>
    <w:rsid w:val="00A15B3D"/>
    <w:rsid w:val="00A1608D"/>
    <w:rsid w:val="00A16145"/>
    <w:rsid w:val="00A1689D"/>
    <w:rsid w:val="00A1700E"/>
    <w:rsid w:val="00A200B6"/>
    <w:rsid w:val="00A22D05"/>
    <w:rsid w:val="00A233C7"/>
    <w:rsid w:val="00A23830"/>
    <w:rsid w:val="00A23ED0"/>
    <w:rsid w:val="00A241EB"/>
    <w:rsid w:val="00A249E5"/>
    <w:rsid w:val="00A24C42"/>
    <w:rsid w:val="00A259CB"/>
    <w:rsid w:val="00A268A5"/>
    <w:rsid w:val="00A26B80"/>
    <w:rsid w:val="00A26EEF"/>
    <w:rsid w:val="00A274A6"/>
    <w:rsid w:val="00A27A65"/>
    <w:rsid w:val="00A30551"/>
    <w:rsid w:val="00A30634"/>
    <w:rsid w:val="00A31072"/>
    <w:rsid w:val="00A31189"/>
    <w:rsid w:val="00A31659"/>
    <w:rsid w:val="00A31849"/>
    <w:rsid w:val="00A318E4"/>
    <w:rsid w:val="00A3219A"/>
    <w:rsid w:val="00A3296B"/>
    <w:rsid w:val="00A32AD7"/>
    <w:rsid w:val="00A331DA"/>
    <w:rsid w:val="00A33C38"/>
    <w:rsid w:val="00A33D5A"/>
    <w:rsid w:val="00A33DBB"/>
    <w:rsid w:val="00A33F73"/>
    <w:rsid w:val="00A34453"/>
    <w:rsid w:val="00A348C0"/>
    <w:rsid w:val="00A34E13"/>
    <w:rsid w:val="00A353EB"/>
    <w:rsid w:val="00A356E9"/>
    <w:rsid w:val="00A35928"/>
    <w:rsid w:val="00A35D2C"/>
    <w:rsid w:val="00A360CE"/>
    <w:rsid w:val="00A37E29"/>
    <w:rsid w:val="00A40345"/>
    <w:rsid w:val="00A41E53"/>
    <w:rsid w:val="00A41F4A"/>
    <w:rsid w:val="00A42D60"/>
    <w:rsid w:val="00A42F6B"/>
    <w:rsid w:val="00A43039"/>
    <w:rsid w:val="00A43E72"/>
    <w:rsid w:val="00A440A4"/>
    <w:rsid w:val="00A44C23"/>
    <w:rsid w:val="00A45458"/>
    <w:rsid w:val="00A459A7"/>
    <w:rsid w:val="00A45FCF"/>
    <w:rsid w:val="00A46112"/>
    <w:rsid w:val="00A469DE"/>
    <w:rsid w:val="00A46BA3"/>
    <w:rsid w:val="00A46D80"/>
    <w:rsid w:val="00A47492"/>
    <w:rsid w:val="00A476EE"/>
    <w:rsid w:val="00A4787D"/>
    <w:rsid w:val="00A478C6"/>
    <w:rsid w:val="00A47F03"/>
    <w:rsid w:val="00A50168"/>
    <w:rsid w:val="00A503C0"/>
    <w:rsid w:val="00A50455"/>
    <w:rsid w:val="00A50FF4"/>
    <w:rsid w:val="00A51613"/>
    <w:rsid w:val="00A52194"/>
    <w:rsid w:val="00A521AB"/>
    <w:rsid w:val="00A54706"/>
    <w:rsid w:val="00A55D22"/>
    <w:rsid w:val="00A565DD"/>
    <w:rsid w:val="00A56615"/>
    <w:rsid w:val="00A566F3"/>
    <w:rsid w:val="00A56DFE"/>
    <w:rsid w:val="00A57DA6"/>
    <w:rsid w:val="00A57E84"/>
    <w:rsid w:val="00A6201D"/>
    <w:rsid w:val="00A6260C"/>
    <w:rsid w:val="00A62B65"/>
    <w:rsid w:val="00A63555"/>
    <w:rsid w:val="00A636C8"/>
    <w:rsid w:val="00A63D66"/>
    <w:rsid w:val="00A64E6D"/>
    <w:rsid w:val="00A65F30"/>
    <w:rsid w:val="00A66783"/>
    <w:rsid w:val="00A66836"/>
    <w:rsid w:val="00A66933"/>
    <w:rsid w:val="00A7004E"/>
    <w:rsid w:val="00A73CE9"/>
    <w:rsid w:val="00A7489A"/>
    <w:rsid w:val="00A76034"/>
    <w:rsid w:val="00A7617E"/>
    <w:rsid w:val="00A76875"/>
    <w:rsid w:val="00A77132"/>
    <w:rsid w:val="00A771A5"/>
    <w:rsid w:val="00A77799"/>
    <w:rsid w:val="00A77F50"/>
    <w:rsid w:val="00A8061D"/>
    <w:rsid w:val="00A810B4"/>
    <w:rsid w:val="00A81102"/>
    <w:rsid w:val="00A8178A"/>
    <w:rsid w:val="00A81CE9"/>
    <w:rsid w:val="00A81E00"/>
    <w:rsid w:val="00A82A86"/>
    <w:rsid w:val="00A82F3D"/>
    <w:rsid w:val="00A837DF"/>
    <w:rsid w:val="00A83CC8"/>
    <w:rsid w:val="00A842FB"/>
    <w:rsid w:val="00A84301"/>
    <w:rsid w:val="00A8472C"/>
    <w:rsid w:val="00A85641"/>
    <w:rsid w:val="00A85917"/>
    <w:rsid w:val="00A85A08"/>
    <w:rsid w:val="00A85BF0"/>
    <w:rsid w:val="00A85DCB"/>
    <w:rsid w:val="00A86404"/>
    <w:rsid w:val="00A87287"/>
    <w:rsid w:val="00A876A2"/>
    <w:rsid w:val="00A90B23"/>
    <w:rsid w:val="00A91618"/>
    <w:rsid w:val="00A91CD7"/>
    <w:rsid w:val="00A92FAD"/>
    <w:rsid w:val="00A93392"/>
    <w:rsid w:val="00A93979"/>
    <w:rsid w:val="00A942BB"/>
    <w:rsid w:val="00A94A5A"/>
    <w:rsid w:val="00A94FD2"/>
    <w:rsid w:val="00A951B0"/>
    <w:rsid w:val="00A95567"/>
    <w:rsid w:val="00AA02FC"/>
    <w:rsid w:val="00AA0A46"/>
    <w:rsid w:val="00AA10A9"/>
    <w:rsid w:val="00AA1827"/>
    <w:rsid w:val="00AA1BDC"/>
    <w:rsid w:val="00AA20FE"/>
    <w:rsid w:val="00AA2ABC"/>
    <w:rsid w:val="00AA2CA9"/>
    <w:rsid w:val="00AA3411"/>
    <w:rsid w:val="00AA3456"/>
    <w:rsid w:val="00AA3E21"/>
    <w:rsid w:val="00AA3FCA"/>
    <w:rsid w:val="00AA5193"/>
    <w:rsid w:val="00AA644E"/>
    <w:rsid w:val="00AA65D7"/>
    <w:rsid w:val="00AA6C49"/>
    <w:rsid w:val="00AA6DEC"/>
    <w:rsid w:val="00AA71BF"/>
    <w:rsid w:val="00AA73F5"/>
    <w:rsid w:val="00AA740F"/>
    <w:rsid w:val="00AA74CA"/>
    <w:rsid w:val="00AA7D24"/>
    <w:rsid w:val="00AB0317"/>
    <w:rsid w:val="00AB0FEF"/>
    <w:rsid w:val="00AB19FE"/>
    <w:rsid w:val="00AB28AB"/>
    <w:rsid w:val="00AB2EA6"/>
    <w:rsid w:val="00AB34FF"/>
    <w:rsid w:val="00AB3716"/>
    <w:rsid w:val="00AB4C19"/>
    <w:rsid w:val="00AB5F57"/>
    <w:rsid w:val="00AB6F7F"/>
    <w:rsid w:val="00AB7529"/>
    <w:rsid w:val="00AC0EE9"/>
    <w:rsid w:val="00AC0F1A"/>
    <w:rsid w:val="00AC13BA"/>
    <w:rsid w:val="00AC156E"/>
    <w:rsid w:val="00AC1A02"/>
    <w:rsid w:val="00AC300E"/>
    <w:rsid w:val="00AC3A4A"/>
    <w:rsid w:val="00AC3E0A"/>
    <w:rsid w:val="00AC4F83"/>
    <w:rsid w:val="00AC555C"/>
    <w:rsid w:val="00AC588D"/>
    <w:rsid w:val="00AC5893"/>
    <w:rsid w:val="00AC6273"/>
    <w:rsid w:val="00AC650D"/>
    <w:rsid w:val="00AC703C"/>
    <w:rsid w:val="00AC79B7"/>
    <w:rsid w:val="00AD0B35"/>
    <w:rsid w:val="00AD0C5B"/>
    <w:rsid w:val="00AD1D6E"/>
    <w:rsid w:val="00AD3470"/>
    <w:rsid w:val="00AD38C9"/>
    <w:rsid w:val="00AD3923"/>
    <w:rsid w:val="00AD4419"/>
    <w:rsid w:val="00AD4762"/>
    <w:rsid w:val="00AD489A"/>
    <w:rsid w:val="00AD57E7"/>
    <w:rsid w:val="00AD5B3A"/>
    <w:rsid w:val="00AD6363"/>
    <w:rsid w:val="00AD6442"/>
    <w:rsid w:val="00AD656A"/>
    <w:rsid w:val="00AD6CD0"/>
    <w:rsid w:val="00AD7481"/>
    <w:rsid w:val="00AD766A"/>
    <w:rsid w:val="00AE03FF"/>
    <w:rsid w:val="00AE0D6D"/>
    <w:rsid w:val="00AE18E6"/>
    <w:rsid w:val="00AE2425"/>
    <w:rsid w:val="00AE2652"/>
    <w:rsid w:val="00AE3828"/>
    <w:rsid w:val="00AE3B7E"/>
    <w:rsid w:val="00AE3F9C"/>
    <w:rsid w:val="00AE4676"/>
    <w:rsid w:val="00AE6330"/>
    <w:rsid w:val="00AE6BA9"/>
    <w:rsid w:val="00AE6D63"/>
    <w:rsid w:val="00AE71BB"/>
    <w:rsid w:val="00AF0544"/>
    <w:rsid w:val="00AF0DD1"/>
    <w:rsid w:val="00AF134A"/>
    <w:rsid w:val="00AF1A16"/>
    <w:rsid w:val="00AF1A25"/>
    <w:rsid w:val="00AF1B31"/>
    <w:rsid w:val="00AF1FEA"/>
    <w:rsid w:val="00AF2CF0"/>
    <w:rsid w:val="00AF3A21"/>
    <w:rsid w:val="00AF448E"/>
    <w:rsid w:val="00AF4F66"/>
    <w:rsid w:val="00AF4F8E"/>
    <w:rsid w:val="00AF521E"/>
    <w:rsid w:val="00AF52E3"/>
    <w:rsid w:val="00AF5807"/>
    <w:rsid w:val="00AF59F3"/>
    <w:rsid w:val="00AF6037"/>
    <w:rsid w:val="00AF61AF"/>
    <w:rsid w:val="00AF7302"/>
    <w:rsid w:val="00AF7710"/>
    <w:rsid w:val="00AF786F"/>
    <w:rsid w:val="00AF7941"/>
    <w:rsid w:val="00B003FD"/>
    <w:rsid w:val="00B00F98"/>
    <w:rsid w:val="00B014F2"/>
    <w:rsid w:val="00B0151B"/>
    <w:rsid w:val="00B01889"/>
    <w:rsid w:val="00B027C7"/>
    <w:rsid w:val="00B03346"/>
    <w:rsid w:val="00B048F4"/>
    <w:rsid w:val="00B05121"/>
    <w:rsid w:val="00B051AA"/>
    <w:rsid w:val="00B06971"/>
    <w:rsid w:val="00B06ADB"/>
    <w:rsid w:val="00B10F38"/>
    <w:rsid w:val="00B13699"/>
    <w:rsid w:val="00B13AE7"/>
    <w:rsid w:val="00B13F56"/>
    <w:rsid w:val="00B142FB"/>
    <w:rsid w:val="00B143E2"/>
    <w:rsid w:val="00B14558"/>
    <w:rsid w:val="00B151FA"/>
    <w:rsid w:val="00B156FB"/>
    <w:rsid w:val="00B167ED"/>
    <w:rsid w:val="00B16D4F"/>
    <w:rsid w:val="00B16F6F"/>
    <w:rsid w:val="00B20819"/>
    <w:rsid w:val="00B20BB2"/>
    <w:rsid w:val="00B20C83"/>
    <w:rsid w:val="00B2132B"/>
    <w:rsid w:val="00B213F3"/>
    <w:rsid w:val="00B21A68"/>
    <w:rsid w:val="00B22358"/>
    <w:rsid w:val="00B22364"/>
    <w:rsid w:val="00B2250E"/>
    <w:rsid w:val="00B229EB"/>
    <w:rsid w:val="00B22B9C"/>
    <w:rsid w:val="00B22EB5"/>
    <w:rsid w:val="00B23856"/>
    <w:rsid w:val="00B238DE"/>
    <w:rsid w:val="00B24378"/>
    <w:rsid w:val="00B24708"/>
    <w:rsid w:val="00B24B50"/>
    <w:rsid w:val="00B250EC"/>
    <w:rsid w:val="00B2535C"/>
    <w:rsid w:val="00B26004"/>
    <w:rsid w:val="00B267BC"/>
    <w:rsid w:val="00B279BC"/>
    <w:rsid w:val="00B309A2"/>
    <w:rsid w:val="00B30AAE"/>
    <w:rsid w:val="00B30B49"/>
    <w:rsid w:val="00B30CBA"/>
    <w:rsid w:val="00B31C19"/>
    <w:rsid w:val="00B320FD"/>
    <w:rsid w:val="00B3281A"/>
    <w:rsid w:val="00B32DAE"/>
    <w:rsid w:val="00B32DC8"/>
    <w:rsid w:val="00B338FB"/>
    <w:rsid w:val="00B33C66"/>
    <w:rsid w:val="00B33D7D"/>
    <w:rsid w:val="00B3588A"/>
    <w:rsid w:val="00B35B8A"/>
    <w:rsid w:val="00B3605B"/>
    <w:rsid w:val="00B36D30"/>
    <w:rsid w:val="00B37A77"/>
    <w:rsid w:val="00B37AA1"/>
    <w:rsid w:val="00B40C9F"/>
    <w:rsid w:val="00B41063"/>
    <w:rsid w:val="00B420AF"/>
    <w:rsid w:val="00B425BB"/>
    <w:rsid w:val="00B42CDA"/>
    <w:rsid w:val="00B431AC"/>
    <w:rsid w:val="00B446E4"/>
    <w:rsid w:val="00B44A5A"/>
    <w:rsid w:val="00B452C6"/>
    <w:rsid w:val="00B455C3"/>
    <w:rsid w:val="00B4584B"/>
    <w:rsid w:val="00B45A17"/>
    <w:rsid w:val="00B45F2E"/>
    <w:rsid w:val="00B4635D"/>
    <w:rsid w:val="00B46446"/>
    <w:rsid w:val="00B46D8D"/>
    <w:rsid w:val="00B506D6"/>
    <w:rsid w:val="00B516FD"/>
    <w:rsid w:val="00B51A8A"/>
    <w:rsid w:val="00B51B28"/>
    <w:rsid w:val="00B5209B"/>
    <w:rsid w:val="00B520F1"/>
    <w:rsid w:val="00B521D4"/>
    <w:rsid w:val="00B523E4"/>
    <w:rsid w:val="00B52CAB"/>
    <w:rsid w:val="00B54322"/>
    <w:rsid w:val="00B54AE2"/>
    <w:rsid w:val="00B54D4E"/>
    <w:rsid w:val="00B5510C"/>
    <w:rsid w:val="00B55F57"/>
    <w:rsid w:val="00B5643A"/>
    <w:rsid w:val="00B5684E"/>
    <w:rsid w:val="00B56909"/>
    <w:rsid w:val="00B56C9F"/>
    <w:rsid w:val="00B57115"/>
    <w:rsid w:val="00B5741D"/>
    <w:rsid w:val="00B57959"/>
    <w:rsid w:val="00B579D3"/>
    <w:rsid w:val="00B60229"/>
    <w:rsid w:val="00B605D1"/>
    <w:rsid w:val="00B60C85"/>
    <w:rsid w:val="00B60F77"/>
    <w:rsid w:val="00B61503"/>
    <w:rsid w:val="00B61BCC"/>
    <w:rsid w:val="00B61E93"/>
    <w:rsid w:val="00B6252E"/>
    <w:rsid w:val="00B625CE"/>
    <w:rsid w:val="00B62CBE"/>
    <w:rsid w:val="00B645F9"/>
    <w:rsid w:val="00B647B3"/>
    <w:rsid w:val="00B64AE5"/>
    <w:rsid w:val="00B65D79"/>
    <w:rsid w:val="00B66343"/>
    <w:rsid w:val="00B66C4E"/>
    <w:rsid w:val="00B6786C"/>
    <w:rsid w:val="00B678E2"/>
    <w:rsid w:val="00B67D0A"/>
    <w:rsid w:val="00B67EE1"/>
    <w:rsid w:val="00B70BA1"/>
    <w:rsid w:val="00B71140"/>
    <w:rsid w:val="00B7185D"/>
    <w:rsid w:val="00B71A84"/>
    <w:rsid w:val="00B7224C"/>
    <w:rsid w:val="00B723A6"/>
    <w:rsid w:val="00B726B8"/>
    <w:rsid w:val="00B72B3B"/>
    <w:rsid w:val="00B7484C"/>
    <w:rsid w:val="00B74EF2"/>
    <w:rsid w:val="00B75373"/>
    <w:rsid w:val="00B75375"/>
    <w:rsid w:val="00B75783"/>
    <w:rsid w:val="00B759B1"/>
    <w:rsid w:val="00B75F32"/>
    <w:rsid w:val="00B77067"/>
    <w:rsid w:val="00B77F5C"/>
    <w:rsid w:val="00B77F7D"/>
    <w:rsid w:val="00B800C5"/>
    <w:rsid w:val="00B81C96"/>
    <w:rsid w:val="00B82392"/>
    <w:rsid w:val="00B82518"/>
    <w:rsid w:val="00B82A0E"/>
    <w:rsid w:val="00B83384"/>
    <w:rsid w:val="00B83466"/>
    <w:rsid w:val="00B8423F"/>
    <w:rsid w:val="00B84F09"/>
    <w:rsid w:val="00B84F6D"/>
    <w:rsid w:val="00B85540"/>
    <w:rsid w:val="00B860A8"/>
    <w:rsid w:val="00B862C3"/>
    <w:rsid w:val="00B866ED"/>
    <w:rsid w:val="00B86B0D"/>
    <w:rsid w:val="00B86F23"/>
    <w:rsid w:val="00B87887"/>
    <w:rsid w:val="00B9068D"/>
    <w:rsid w:val="00B907F4"/>
    <w:rsid w:val="00B90BD1"/>
    <w:rsid w:val="00B914C7"/>
    <w:rsid w:val="00B924D8"/>
    <w:rsid w:val="00B9270D"/>
    <w:rsid w:val="00B92C0F"/>
    <w:rsid w:val="00B9473B"/>
    <w:rsid w:val="00B94CD4"/>
    <w:rsid w:val="00B9593D"/>
    <w:rsid w:val="00B965B7"/>
    <w:rsid w:val="00B9699D"/>
    <w:rsid w:val="00B96F4B"/>
    <w:rsid w:val="00B970AC"/>
    <w:rsid w:val="00B9716E"/>
    <w:rsid w:val="00B974F0"/>
    <w:rsid w:val="00B97D45"/>
    <w:rsid w:val="00BA0A90"/>
    <w:rsid w:val="00BA13C8"/>
    <w:rsid w:val="00BA188C"/>
    <w:rsid w:val="00BA21B4"/>
    <w:rsid w:val="00BA5118"/>
    <w:rsid w:val="00BA638A"/>
    <w:rsid w:val="00BA6832"/>
    <w:rsid w:val="00BA6B57"/>
    <w:rsid w:val="00BA73A7"/>
    <w:rsid w:val="00BB018C"/>
    <w:rsid w:val="00BB0AF0"/>
    <w:rsid w:val="00BB180E"/>
    <w:rsid w:val="00BB2132"/>
    <w:rsid w:val="00BB2FF3"/>
    <w:rsid w:val="00BB4197"/>
    <w:rsid w:val="00BB4634"/>
    <w:rsid w:val="00BB61C8"/>
    <w:rsid w:val="00BB655D"/>
    <w:rsid w:val="00BB6655"/>
    <w:rsid w:val="00BB6B77"/>
    <w:rsid w:val="00BB712E"/>
    <w:rsid w:val="00BB738C"/>
    <w:rsid w:val="00BC1FB7"/>
    <w:rsid w:val="00BC2AD8"/>
    <w:rsid w:val="00BC32B1"/>
    <w:rsid w:val="00BC36F6"/>
    <w:rsid w:val="00BC393A"/>
    <w:rsid w:val="00BC44B0"/>
    <w:rsid w:val="00BC4A70"/>
    <w:rsid w:val="00BC5ECD"/>
    <w:rsid w:val="00BC661C"/>
    <w:rsid w:val="00BC6FF8"/>
    <w:rsid w:val="00BC74CE"/>
    <w:rsid w:val="00BD0375"/>
    <w:rsid w:val="00BD0584"/>
    <w:rsid w:val="00BD0C81"/>
    <w:rsid w:val="00BD1509"/>
    <w:rsid w:val="00BD1889"/>
    <w:rsid w:val="00BD1C12"/>
    <w:rsid w:val="00BD2259"/>
    <w:rsid w:val="00BD23D8"/>
    <w:rsid w:val="00BD295B"/>
    <w:rsid w:val="00BD33CF"/>
    <w:rsid w:val="00BD3986"/>
    <w:rsid w:val="00BD4006"/>
    <w:rsid w:val="00BD44CB"/>
    <w:rsid w:val="00BD4A8D"/>
    <w:rsid w:val="00BD5CA8"/>
    <w:rsid w:val="00BD613D"/>
    <w:rsid w:val="00BD6483"/>
    <w:rsid w:val="00BD65CE"/>
    <w:rsid w:val="00BD67DB"/>
    <w:rsid w:val="00BD7051"/>
    <w:rsid w:val="00BD7DA9"/>
    <w:rsid w:val="00BE0FCA"/>
    <w:rsid w:val="00BE0FF4"/>
    <w:rsid w:val="00BE1400"/>
    <w:rsid w:val="00BE1625"/>
    <w:rsid w:val="00BE1BDD"/>
    <w:rsid w:val="00BE289E"/>
    <w:rsid w:val="00BE2F42"/>
    <w:rsid w:val="00BE39DC"/>
    <w:rsid w:val="00BE466A"/>
    <w:rsid w:val="00BE532D"/>
    <w:rsid w:val="00BE56BA"/>
    <w:rsid w:val="00BE755F"/>
    <w:rsid w:val="00BE7D01"/>
    <w:rsid w:val="00BF031F"/>
    <w:rsid w:val="00BF1075"/>
    <w:rsid w:val="00BF18DE"/>
    <w:rsid w:val="00BF1930"/>
    <w:rsid w:val="00BF220A"/>
    <w:rsid w:val="00BF3165"/>
    <w:rsid w:val="00BF3D7F"/>
    <w:rsid w:val="00BF4150"/>
    <w:rsid w:val="00BF574F"/>
    <w:rsid w:val="00BF5775"/>
    <w:rsid w:val="00BF5A60"/>
    <w:rsid w:val="00BF5C55"/>
    <w:rsid w:val="00BF639E"/>
    <w:rsid w:val="00BF64F4"/>
    <w:rsid w:val="00BF75E2"/>
    <w:rsid w:val="00BF7807"/>
    <w:rsid w:val="00C00642"/>
    <w:rsid w:val="00C00919"/>
    <w:rsid w:val="00C01172"/>
    <w:rsid w:val="00C0127F"/>
    <w:rsid w:val="00C01500"/>
    <w:rsid w:val="00C01813"/>
    <w:rsid w:val="00C01A58"/>
    <w:rsid w:val="00C02B3B"/>
    <w:rsid w:val="00C03147"/>
    <w:rsid w:val="00C03418"/>
    <w:rsid w:val="00C0439D"/>
    <w:rsid w:val="00C04C16"/>
    <w:rsid w:val="00C05C1E"/>
    <w:rsid w:val="00C06286"/>
    <w:rsid w:val="00C0670C"/>
    <w:rsid w:val="00C0688D"/>
    <w:rsid w:val="00C06B59"/>
    <w:rsid w:val="00C071E2"/>
    <w:rsid w:val="00C07820"/>
    <w:rsid w:val="00C10352"/>
    <w:rsid w:val="00C10C0D"/>
    <w:rsid w:val="00C110B2"/>
    <w:rsid w:val="00C11355"/>
    <w:rsid w:val="00C11902"/>
    <w:rsid w:val="00C1247B"/>
    <w:rsid w:val="00C128FE"/>
    <w:rsid w:val="00C13135"/>
    <w:rsid w:val="00C1337C"/>
    <w:rsid w:val="00C13617"/>
    <w:rsid w:val="00C13C74"/>
    <w:rsid w:val="00C15368"/>
    <w:rsid w:val="00C16DAF"/>
    <w:rsid w:val="00C17218"/>
    <w:rsid w:val="00C17B22"/>
    <w:rsid w:val="00C17DAC"/>
    <w:rsid w:val="00C204C8"/>
    <w:rsid w:val="00C21853"/>
    <w:rsid w:val="00C22B39"/>
    <w:rsid w:val="00C22FD8"/>
    <w:rsid w:val="00C232CC"/>
    <w:rsid w:val="00C24A1F"/>
    <w:rsid w:val="00C24D87"/>
    <w:rsid w:val="00C24D99"/>
    <w:rsid w:val="00C25E52"/>
    <w:rsid w:val="00C26101"/>
    <w:rsid w:val="00C2664D"/>
    <w:rsid w:val="00C267C0"/>
    <w:rsid w:val="00C26F03"/>
    <w:rsid w:val="00C2704B"/>
    <w:rsid w:val="00C27FF0"/>
    <w:rsid w:val="00C3011D"/>
    <w:rsid w:val="00C306D7"/>
    <w:rsid w:val="00C312C5"/>
    <w:rsid w:val="00C31643"/>
    <w:rsid w:val="00C31A55"/>
    <w:rsid w:val="00C31BD4"/>
    <w:rsid w:val="00C32476"/>
    <w:rsid w:val="00C3257F"/>
    <w:rsid w:val="00C348A6"/>
    <w:rsid w:val="00C355A3"/>
    <w:rsid w:val="00C35739"/>
    <w:rsid w:val="00C371CD"/>
    <w:rsid w:val="00C37CEA"/>
    <w:rsid w:val="00C40395"/>
    <w:rsid w:val="00C416F2"/>
    <w:rsid w:val="00C42017"/>
    <w:rsid w:val="00C4319A"/>
    <w:rsid w:val="00C441FF"/>
    <w:rsid w:val="00C4465B"/>
    <w:rsid w:val="00C44E54"/>
    <w:rsid w:val="00C45444"/>
    <w:rsid w:val="00C455B1"/>
    <w:rsid w:val="00C469F5"/>
    <w:rsid w:val="00C471D2"/>
    <w:rsid w:val="00C4727A"/>
    <w:rsid w:val="00C47699"/>
    <w:rsid w:val="00C477B1"/>
    <w:rsid w:val="00C50024"/>
    <w:rsid w:val="00C505FC"/>
    <w:rsid w:val="00C51342"/>
    <w:rsid w:val="00C521D3"/>
    <w:rsid w:val="00C52E67"/>
    <w:rsid w:val="00C52E74"/>
    <w:rsid w:val="00C535C3"/>
    <w:rsid w:val="00C540EE"/>
    <w:rsid w:val="00C542AB"/>
    <w:rsid w:val="00C54E68"/>
    <w:rsid w:val="00C55E9D"/>
    <w:rsid w:val="00C57085"/>
    <w:rsid w:val="00C57102"/>
    <w:rsid w:val="00C57A82"/>
    <w:rsid w:val="00C57F61"/>
    <w:rsid w:val="00C6178B"/>
    <w:rsid w:val="00C625B5"/>
    <w:rsid w:val="00C6320D"/>
    <w:rsid w:val="00C63CB0"/>
    <w:rsid w:val="00C654B7"/>
    <w:rsid w:val="00C65EF7"/>
    <w:rsid w:val="00C66C44"/>
    <w:rsid w:val="00C66C91"/>
    <w:rsid w:val="00C67CDE"/>
    <w:rsid w:val="00C67D2F"/>
    <w:rsid w:val="00C708DC"/>
    <w:rsid w:val="00C709FB"/>
    <w:rsid w:val="00C70F9E"/>
    <w:rsid w:val="00C7115C"/>
    <w:rsid w:val="00C71C19"/>
    <w:rsid w:val="00C735C0"/>
    <w:rsid w:val="00C74295"/>
    <w:rsid w:val="00C745F9"/>
    <w:rsid w:val="00C74803"/>
    <w:rsid w:val="00C74B0C"/>
    <w:rsid w:val="00C805D5"/>
    <w:rsid w:val="00C80DE7"/>
    <w:rsid w:val="00C80EDF"/>
    <w:rsid w:val="00C8150C"/>
    <w:rsid w:val="00C81556"/>
    <w:rsid w:val="00C8193C"/>
    <w:rsid w:val="00C81992"/>
    <w:rsid w:val="00C82232"/>
    <w:rsid w:val="00C8325A"/>
    <w:rsid w:val="00C83635"/>
    <w:rsid w:val="00C83AE0"/>
    <w:rsid w:val="00C83C68"/>
    <w:rsid w:val="00C8411E"/>
    <w:rsid w:val="00C84342"/>
    <w:rsid w:val="00C84C7D"/>
    <w:rsid w:val="00C86814"/>
    <w:rsid w:val="00C868D6"/>
    <w:rsid w:val="00C86981"/>
    <w:rsid w:val="00C86C5D"/>
    <w:rsid w:val="00C87F53"/>
    <w:rsid w:val="00C90039"/>
    <w:rsid w:val="00C92195"/>
    <w:rsid w:val="00C922E7"/>
    <w:rsid w:val="00C92E1F"/>
    <w:rsid w:val="00C93184"/>
    <w:rsid w:val="00C931E4"/>
    <w:rsid w:val="00C934FA"/>
    <w:rsid w:val="00C939C9"/>
    <w:rsid w:val="00C93B3D"/>
    <w:rsid w:val="00C93E21"/>
    <w:rsid w:val="00C9409C"/>
    <w:rsid w:val="00C9492D"/>
    <w:rsid w:val="00C949FC"/>
    <w:rsid w:val="00C9545A"/>
    <w:rsid w:val="00C95C9B"/>
    <w:rsid w:val="00C960E8"/>
    <w:rsid w:val="00C962EB"/>
    <w:rsid w:val="00C966B5"/>
    <w:rsid w:val="00C96936"/>
    <w:rsid w:val="00C9774D"/>
    <w:rsid w:val="00CA1AA2"/>
    <w:rsid w:val="00CA202C"/>
    <w:rsid w:val="00CA271A"/>
    <w:rsid w:val="00CA2837"/>
    <w:rsid w:val="00CA3BFA"/>
    <w:rsid w:val="00CA4311"/>
    <w:rsid w:val="00CA4322"/>
    <w:rsid w:val="00CA5CA4"/>
    <w:rsid w:val="00CA619F"/>
    <w:rsid w:val="00CA64DD"/>
    <w:rsid w:val="00CA6A8B"/>
    <w:rsid w:val="00CA6AA2"/>
    <w:rsid w:val="00CA78DD"/>
    <w:rsid w:val="00CA7EAA"/>
    <w:rsid w:val="00CB06D2"/>
    <w:rsid w:val="00CB1916"/>
    <w:rsid w:val="00CB1A70"/>
    <w:rsid w:val="00CB3406"/>
    <w:rsid w:val="00CB3793"/>
    <w:rsid w:val="00CB37B0"/>
    <w:rsid w:val="00CB37B7"/>
    <w:rsid w:val="00CB3D56"/>
    <w:rsid w:val="00CB44FE"/>
    <w:rsid w:val="00CB56CF"/>
    <w:rsid w:val="00CB60CA"/>
    <w:rsid w:val="00CB64DD"/>
    <w:rsid w:val="00CB6C95"/>
    <w:rsid w:val="00CB6D1E"/>
    <w:rsid w:val="00CB71C8"/>
    <w:rsid w:val="00CB73E4"/>
    <w:rsid w:val="00CB78AC"/>
    <w:rsid w:val="00CC02EC"/>
    <w:rsid w:val="00CC0CF7"/>
    <w:rsid w:val="00CC0FDC"/>
    <w:rsid w:val="00CC3A7F"/>
    <w:rsid w:val="00CC42E8"/>
    <w:rsid w:val="00CC4937"/>
    <w:rsid w:val="00CC61A0"/>
    <w:rsid w:val="00CD048C"/>
    <w:rsid w:val="00CD0917"/>
    <w:rsid w:val="00CD0EEC"/>
    <w:rsid w:val="00CD10D2"/>
    <w:rsid w:val="00CD1A9B"/>
    <w:rsid w:val="00CD4A35"/>
    <w:rsid w:val="00CD4C2E"/>
    <w:rsid w:val="00CD54E5"/>
    <w:rsid w:val="00CD5FFA"/>
    <w:rsid w:val="00CD6559"/>
    <w:rsid w:val="00CD771F"/>
    <w:rsid w:val="00CE0792"/>
    <w:rsid w:val="00CE1178"/>
    <w:rsid w:val="00CE1F9E"/>
    <w:rsid w:val="00CE55EC"/>
    <w:rsid w:val="00CE5804"/>
    <w:rsid w:val="00CE62EB"/>
    <w:rsid w:val="00CE6DCD"/>
    <w:rsid w:val="00CE7051"/>
    <w:rsid w:val="00CE70E2"/>
    <w:rsid w:val="00CF012A"/>
    <w:rsid w:val="00CF0AD2"/>
    <w:rsid w:val="00CF21E0"/>
    <w:rsid w:val="00CF38BF"/>
    <w:rsid w:val="00CF415C"/>
    <w:rsid w:val="00CF45CD"/>
    <w:rsid w:val="00CF46C9"/>
    <w:rsid w:val="00CF4775"/>
    <w:rsid w:val="00CF4A64"/>
    <w:rsid w:val="00CF4E42"/>
    <w:rsid w:val="00CF563C"/>
    <w:rsid w:val="00CF5ADE"/>
    <w:rsid w:val="00D00573"/>
    <w:rsid w:val="00D00746"/>
    <w:rsid w:val="00D01AE5"/>
    <w:rsid w:val="00D01DC1"/>
    <w:rsid w:val="00D0219C"/>
    <w:rsid w:val="00D02427"/>
    <w:rsid w:val="00D0270A"/>
    <w:rsid w:val="00D02744"/>
    <w:rsid w:val="00D02D98"/>
    <w:rsid w:val="00D03B40"/>
    <w:rsid w:val="00D0420E"/>
    <w:rsid w:val="00D04EE1"/>
    <w:rsid w:val="00D0555D"/>
    <w:rsid w:val="00D06016"/>
    <w:rsid w:val="00D06853"/>
    <w:rsid w:val="00D068B9"/>
    <w:rsid w:val="00D0751F"/>
    <w:rsid w:val="00D078C3"/>
    <w:rsid w:val="00D10090"/>
    <w:rsid w:val="00D10D4F"/>
    <w:rsid w:val="00D12502"/>
    <w:rsid w:val="00D125FF"/>
    <w:rsid w:val="00D12B5E"/>
    <w:rsid w:val="00D13C44"/>
    <w:rsid w:val="00D13D77"/>
    <w:rsid w:val="00D14085"/>
    <w:rsid w:val="00D1420A"/>
    <w:rsid w:val="00D14477"/>
    <w:rsid w:val="00D15534"/>
    <w:rsid w:val="00D155F4"/>
    <w:rsid w:val="00D15A36"/>
    <w:rsid w:val="00D16825"/>
    <w:rsid w:val="00D1707D"/>
    <w:rsid w:val="00D17FC9"/>
    <w:rsid w:val="00D20235"/>
    <w:rsid w:val="00D2107D"/>
    <w:rsid w:val="00D2124B"/>
    <w:rsid w:val="00D2214A"/>
    <w:rsid w:val="00D22625"/>
    <w:rsid w:val="00D23051"/>
    <w:rsid w:val="00D23533"/>
    <w:rsid w:val="00D23781"/>
    <w:rsid w:val="00D2399D"/>
    <w:rsid w:val="00D23C1C"/>
    <w:rsid w:val="00D26806"/>
    <w:rsid w:val="00D27A88"/>
    <w:rsid w:val="00D27B07"/>
    <w:rsid w:val="00D27F88"/>
    <w:rsid w:val="00D27F9D"/>
    <w:rsid w:val="00D3016A"/>
    <w:rsid w:val="00D315B3"/>
    <w:rsid w:val="00D326EC"/>
    <w:rsid w:val="00D32CAB"/>
    <w:rsid w:val="00D32D7E"/>
    <w:rsid w:val="00D33129"/>
    <w:rsid w:val="00D3318B"/>
    <w:rsid w:val="00D33D65"/>
    <w:rsid w:val="00D33E46"/>
    <w:rsid w:val="00D3449B"/>
    <w:rsid w:val="00D35055"/>
    <w:rsid w:val="00D352DB"/>
    <w:rsid w:val="00D3548A"/>
    <w:rsid w:val="00D3556A"/>
    <w:rsid w:val="00D360A1"/>
    <w:rsid w:val="00D3623A"/>
    <w:rsid w:val="00D365DE"/>
    <w:rsid w:val="00D371B6"/>
    <w:rsid w:val="00D37279"/>
    <w:rsid w:val="00D3743F"/>
    <w:rsid w:val="00D37A63"/>
    <w:rsid w:val="00D40453"/>
    <w:rsid w:val="00D4219C"/>
    <w:rsid w:val="00D4248B"/>
    <w:rsid w:val="00D425A8"/>
    <w:rsid w:val="00D42BC7"/>
    <w:rsid w:val="00D437D9"/>
    <w:rsid w:val="00D43C6E"/>
    <w:rsid w:val="00D44778"/>
    <w:rsid w:val="00D448CD"/>
    <w:rsid w:val="00D45373"/>
    <w:rsid w:val="00D454DC"/>
    <w:rsid w:val="00D45589"/>
    <w:rsid w:val="00D45D93"/>
    <w:rsid w:val="00D4637A"/>
    <w:rsid w:val="00D46438"/>
    <w:rsid w:val="00D46A3B"/>
    <w:rsid w:val="00D46C8C"/>
    <w:rsid w:val="00D478C1"/>
    <w:rsid w:val="00D5000E"/>
    <w:rsid w:val="00D50D78"/>
    <w:rsid w:val="00D50DB4"/>
    <w:rsid w:val="00D50FF2"/>
    <w:rsid w:val="00D51083"/>
    <w:rsid w:val="00D516BC"/>
    <w:rsid w:val="00D52045"/>
    <w:rsid w:val="00D54B95"/>
    <w:rsid w:val="00D554E5"/>
    <w:rsid w:val="00D56455"/>
    <w:rsid w:val="00D56760"/>
    <w:rsid w:val="00D57E25"/>
    <w:rsid w:val="00D60577"/>
    <w:rsid w:val="00D60CA3"/>
    <w:rsid w:val="00D6152F"/>
    <w:rsid w:val="00D62A03"/>
    <w:rsid w:val="00D63B61"/>
    <w:rsid w:val="00D64ABB"/>
    <w:rsid w:val="00D65304"/>
    <w:rsid w:val="00D65A78"/>
    <w:rsid w:val="00D67E49"/>
    <w:rsid w:val="00D71069"/>
    <w:rsid w:val="00D720B9"/>
    <w:rsid w:val="00D73904"/>
    <w:rsid w:val="00D73D17"/>
    <w:rsid w:val="00D748D1"/>
    <w:rsid w:val="00D74BFF"/>
    <w:rsid w:val="00D74D7C"/>
    <w:rsid w:val="00D75210"/>
    <w:rsid w:val="00D7656D"/>
    <w:rsid w:val="00D769C0"/>
    <w:rsid w:val="00D76BBA"/>
    <w:rsid w:val="00D76C20"/>
    <w:rsid w:val="00D77506"/>
    <w:rsid w:val="00D77F78"/>
    <w:rsid w:val="00D802DA"/>
    <w:rsid w:val="00D81485"/>
    <w:rsid w:val="00D8231D"/>
    <w:rsid w:val="00D8393C"/>
    <w:rsid w:val="00D84B67"/>
    <w:rsid w:val="00D8531C"/>
    <w:rsid w:val="00D856D6"/>
    <w:rsid w:val="00D8590A"/>
    <w:rsid w:val="00D85CBC"/>
    <w:rsid w:val="00D85D9C"/>
    <w:rsid w:val="00D85F82"/>
    <w:rsid w:val="00D867EB"/>
    <w:rsid w:val="00D86B33"/>
    <w:rsid w:val="00D871A8"/>
    <w:rsid w:val="00D8797C"/>
    <w:rsid w:val="00D87B47"/>
    <w:rsid w:val="00D90CE1"/>
    <w:rsid w:val="00D92081"/>
    <w:rsid w:val="00D925D8"/>
    <w:rsid w:val="00D92C86"/>
    <w:rsid w:val="00D93255"/>
    <w:rsid w:val="00D93305"/>
    <w:rsid w:val="00D93965"/>
    <w:rsid w:val="00D94F89"/>
    <w:rsid w:val="00D961ED"/>
    <w:rsid w:val="00D96844"/>
    <w:rsid w:val="00D96A5D"/>
    <w:rsid w:val="00D96B2B"/>
    <w:rsid w:val="00DA05F2"/>
    <w:rsid w:val="00DA0B99"/>
    <w:rsid w:val="00DA0C78"/>
    <w:rsid w:val="00DA0D36"/>
    <w:rsid w:val="00DA0DEF"/>
    <w:rsid w:val="00DA16A4"/>
    <w:rsid w:val="00DA19E1"/>
    <w:rsid w:val="00DA2592"/>
    <w:rsid w:val="00DA2D38"/>
    <w:rsid w:val="00DA31D3"/>
    <w:rsid w:val="00DA3657"/>
    <w:rsid w:val="00DA3C55"/>
    <w:rsid w:val="00DA4A69"/>
    <w:rsid w:val="00DA4B19"/>
    <w:rsid w:val="00DA4B67"/>
    <w:rsid w:val="00DA5B4F"/>
    <w:rsid w:val="00DA6155"/>
    <w:rsid w:val="00DA6272"/>
    <w:rsid w:val="00DB08E4"/>
    <w:rsid w:val="00DB0D85"/>
    <w:rsid w:val="00DB121D"/>
    <w:rsid w:val="00DB21A4"/>
    <w:rsid w:val="00DB2249"/>
    <w:rsid w:val="00DB29FE"/>
    <w:rsid w:val="00DB2EC2"/>
    <w:rsid w:val="00DB301B"/>
    <w:rsid w:val="00DB35AC"/>
    <w:rsid w:val="00DB3A5E"/>
    <w:rsid w:val="00DB3B69"/>
    <w:rsid w:val="00DB430C"/>
    <w:rsid w:val="00DB4FD9"/>
    <w:rsid w:val="00DB50F6"/>
    <w:rsid w:val="00DB53A2"/>
    <w:rsid w:val="00DB5C5F"/>
    <w:rsid w:val="00DB609D"/>
    <w:rsid w:val="00DC019F"/>
    <w:rsid w:val="00DC030E"/>
    <w:rsid w:val="00DC1086"/>
    <w:rsid w:val="00DC17DF"/>
    <w:rsid w:val="00DC1E84"/>
    <w:rsid w:val="00DC2489"/>
    <w:rsid w:val="00DC29BD"/>
    <w:rsid w:val="00DC2BA9"/>
    <w:rsid w:val="00DC3AC2"/>
    <w:rsid w:val="00DC4B4F"/>
    <w:rsid w:val="00DC5F4B"/>
    <w:rsid w:val="00DC66FA"/>
    <w:rsid w:val="00DC6B8E"/>
    <w:rsid w:val="00DC72C8"/>
    <w:rsid w:val="00DC7427"/>
    <w:rsid w:val="00DC78CA"/>
    <w:rsid w:val="00DC7D98"/>
    <w:rsid w:val="00DC7DD4"/>
    <w:rsid w:val="00DC7FA8"/>
    <w:rsid w:val="00DD10B9"/>
    <w:rsid w:val="00DD1667"/>
    <w:rsid w:val="00DD1D02"/>
    <w:rsid w:val="00DD2BD7"/>
    <w:rsid w:val="00DD3171"/>
    <w:rsid w:val="00DD36EE"/>
    <w:rsid w:val="00DD386A"/>
    <w:rsid w:val="00DD3940"/>
    <w:rsid w:val="00DD3951"/>
    <w:rsid w:val="00DD3ADD"/>
    <w:rsid w:val="00DD3CD9"/>
    <w:rsid w:val="00DD488B"/>
    <w:rsid w:val="00DD4901"/>
    <w:rsid w:val="00DD60F1"/>
    <w:rsid w:val="00DD675C"/>
    <w:rsid w:val="00DD68C3"/>
    <w:rsid w:val="00DD6A36"/>
    <w:rsid w:val="00DD6AEB"/>
    <w:rsid w:val="00DD74B7"/>
    <w:rsid w:val="00DD7718"/>
    <w:rsid w:val="00DE0D7D"/>
    <w:rsid w:val="00DE1653"/>
    <w:rsid w:val="00DE169C"/>
    <w:rsid w:val="00DE1E5F"/>
    <w:rsid w:val="00DE2154"/>
    <w:rsid w:val="00DE28A0"/>
    <w:rsid w:val="00DE2BBB"/>
    <w:rsid w:val="00DE2C8A"/>
    <w:rsid w:val="00DE2D04"/>
    <w:rsid w:val="00DE34BF"/>
    <w:rsid w:val="00DE368B"/>
    <w:rsid w:val="00DE3F5F"/>
    <w:rsid w:val="00DE4C63"/>
    <w:rsid w:val="00DE57B7"/>
    <w:rsid w:val="00DE671B"/>
    <w:rsid w:val="00DE6B15"/>
    <w:rsid w:val="00DF0F8B"/>
    <w:rsid w:val="00DF1814"/>
    <w:rsid w:val="00DF212A"/>
    <w:rsid w:val="00DF21AE"/>
    <w:rsid w:val="00DF44E6"/>
    <w:rsid w:val="00DF46A6"/>
    <w:rsid w:val="00DF4A3C"/>
    <w:rsid w:val="00DF592B"/>
    <w:rsid w:val="00DF60A0"/>
    <w:rsid w:val="00DF64B0"/>
    <w:rsid w:val="00DF6F1F"/>
    <w:rsid w:val="00DF703B"/>
    <w:rsid w:val="00DF725F"/>
    <w:rsid w:val="00DF77DF"/>
    <w:rsid w:val="00E00979"/>
    <w:rsid w:val="00E00BEC"/>
    <w:rsid w:val="00E02890"/>
    <w:rsid w:val="00E02FA7"/>
    <w:rsid w:val="00E05666"/>
    <w:rsid w:val="00E0568F"/>
    <w:rsid w:val="00E06974"/>
    <w:rsid w:val="00E07B28"/>
    <w:rsid w:val="00E10731"/>
    <w:rsid w:val="00E10BFD"/>
    <w:rsid w:val="00E1168F"/>
    <w:rsid w:val="00E119B0"/>
    <w:rsid w:val="00E12328"/>
    <w:rsid w:val="00E12622"/>
    <w:rsid w:val="00E12688"/>
    <w:rsid w:val="00E12A58"/>
    <w:rsid w:val="00E1300E"/>
    <w:rsid w:val="00E13CDE"/>
    <w:rsid w:val="00E144A9"/>
    <w:rsid w:val="00E14885"/>
    <w:rsid w:val="00E14DA5"/>
    <w:rsid w:val="00E15D3A"/>
    <w:rsid w:val="00E160ED"/>
    <w:rsid w:val="00E16219"/>
    <w:rsid w:val="00E167E6"/>
    <w:rsid w:val="00E1726F"/>
    <w:rsid w:val="00E178FF"/>
    <w:rsid w:val="00E200B1"/>
    <w:rsid w:val="00E200F4"/>
    <w:rsid w:val="00E2013C"/>
    <w:rsid w:val="00E20195"/>
    <w:rsid w:val="00E21C27"/>
    <w:rsid w:val="00E22979"/>
    <w:rsid w:val="00E22A83"/>
    <w:rsid w:val="00E2309E"/>
    <w:rsid w:val="00E23456"/>
    <w:rsid w:val="00E239A1"/>
    <w:rsid w:val="00E23B42"/>
    <w:rsid w:val="00E23C21"/>
    <w:rsid w:val="00E244F8"/>
    <w:rsid w:val="00E2458B"/>
    <w:rsid w:val="00E24709"/>
    <w:rsid w:val="00E254CC"/>
    <w:rsid w:val="00E25C9A"/>
    <w:rsid w:val="00E260FA"/>
    <w:rsid w:val="00E266F8"/>
    <w:rsid w:val="00E2706C"/>
    <w:rsid w:val="00E275BE"/>
    <w:rsid w:val="00E31111"/>
    <w:rsid w:val="00E31959"/>
    <w:rsid w:val="00E32BF3"/>
    <w:rsid w:val="00E32FE2"/>
    <w:rsid w:val="00E33243"/>
    <w:rsid w:val="00E34197"/>
    <w:rsid w:val="00E355DB"/>
    <w:rsid w:val="00E358EE"/>
    <w:rsid w:val="00E3593B"/>
    <w:rsid w:val="00E35CBD"/>
    <w:rsid w:val="00E35D21"/>
    <w:rsid w:val="00E36BBB"/>
    <w:rsid w:val="00E36E7B"/>
    <w:rsid w:val="00E37047"/>
    <w:rsid w:val="00E37D24"/>
    <w:rsid w:val="00E40763"/>
    <w:rsid w:val="00E41083"/>
    <w:rsid w:val="00E41176"/>
    <w:rsid w:val="00E429E9"/>
    <w:rsid w:val="00E42BE6"/>
    <w:rsid w:val="00E43017"/>
    <w:rsid w:val="00E44497"/>
    <w:rsid w:val="00E449DE"/>
    <w:rsid w:val="00E4531C"/>
    <w:rsid w:val="00E467B5"/>
    <w:rsid w:val="00E46B81"/>
    <w:rsid w:val="00E46D03"/>
    <w:rsid w:val="00E47067"/>
    <w:rsid w:val="00E4725B"/>
    <w:rsid w:val="00E479E9"/>
    <w:rsid w:val="00E47FFC"/>
    <w:rsid w:val="00E500B9"/>
    <w:rsid w:val="00E50936"/>
    <w:rsid w:val="00E50D7F"/>
    <w:rsid w:val="00E5107F"/>
    <w:rsid w:val="00E51F86"/>
    <w:rsid w:val="00E526E4"/>
    <w:rsid w:val="00E52758"/>
    <w:rsid w:val="00E53372"/>
    <w:rsid w:val="00E534C8"/>
    <w:rsid w:val="00E536BA"/>
    <w:rsid w:val="00E536BF"/>
    <w:rsid w:val="00E53A7B"/>
    <w:rsid w:val="00E54CD1"/>
    <w:rsid w:val="00E5556F"/>
    <w:rsid w:val="00E56112"/>
    <w:rsid w:val="00E5726A"/>
    <w:rsid w:val="00E57FC4"/>
    <w:rsid w:val="00E6033E"/>
    <w:rsid w:val="00E603B7"/>
    <w:rsid w:val="00E60577"/>
    <w:rsid w:val="00E606F1"/>
    <w:rsid w:val="00E60CB5"/>
    <w:rsid w:val="00E611CC"/>
    <w:rsid w:val="00E62757"/>
    <w:rsid w:val="00E6289A"/>
    <w:rsid w:val="00E62F40"/>
    <w:rsid w:val="00E64726"/>
    <w:rsid w:val="00E64C73"/>
    <w:rsid w:val="00E65678"/>
    <w:rsid w:val="00E6580D"/>
    <w:rsid w:val="00E65B07"/>
    <w:rsid w:val="00E65C94"/>
    <w:rsid w:val="00E668E2"/>
    <w:rsid w:val="00E66C0A"/>
    <w:rsid w:val="00E67236"/>
    <w:rsid w:val="00E675EA"/>
    <w:rsid w:val="00E71A87"/>
    <w:rsid w:val="00E71D40"/>
    <w:rsid w:val="00E73857"/>
    <w:rsid w:val="00E738B6"/>
    <w:rsid w:val="00E75FB7"/>
    <w:rsid w:val="00E76E3E"/>
    <w:rsid w:val="00E77840"/>
    <w:rsid w:val="00E77E8F"/>
    <w:rsid w:val="00E804AC"/>
    <w:rsid w:val="00E804EF"/>
    <w:rsid w:val="00E80610"/>
    <w:rsid w:val="00E80CCF"/>
    <w:rsid w:val="00E81A0D"/>
    <w:rsid w:val="00E829FA"/>
    <w:rsid w:val="00E83134"/>
    <w:rsid w:val="00E83D29"/>
    <w:rsid w:val="00E83D5D"/>
    <w:rsid w:val="00E84254"/>
    <w:rsid w:val="00E84F55"/>
    <w:rsid w:val="00E8582D"/>
    <w:rsid w:val="00E859A0"/>
    <w:rsid w:val="00E85BBD"/>
    <w:rsid w:val="00E85C94"/>
    <w:rsid w:val="00E8626A"/>
    <w:rsid w:val="00E8639A"/>
    <w:rsid w:val="00E86C71"/>
    <w:rsid w:val="00E874BA"/>
    <w:rsid w:val="00E87D62"/>
    <w:rsid w:val="00E90559"/>
    <w:rsid w:val="00E90A6F"/>
    <w:rsid w:val="00E90B8D"/>
    <w:rsid w:val="00E90C14"/>
    <w:rsid w:val="00E91030"/>
    <w:rsid w:val="00E91384"/>
    <w:rsid w:val="00E91453"/>
    <w:rsid w:val="00E91A81"/>
    <w:rsid w:val="00E92FDA"/>
    <w:rsid w:val="00E9440B"/>
    <w:rsid w:val="00E94477"/>
    <w:rsid w:val="00E9473F"/>
    <w:rsid w:val="00E94C8B"/>
    <w:rsid w:val="00E94D15"/>
    <w:rsid w:val="00E94D3B"/>
    <w:rsid w:val="00E94FED"/>
    <w:rsid w:val="00E951D5"/>
    <w:rsid w:val="00E9532E"/>
    <w:rsid w:val="00E95AD9"/>
    <w:rsid w:val="00E96A2C"/>
    <w:rsid w:val="00E970F6"/>
    <w:rsid w:val="00EA015E"/>
    <w:rsid w:val="00EA03AA"/>
    <w:rsid w:val="00EA197F"/>
    <w:rsid w:val="00EA2BB0"/>
    <w:rsid w:val="00EA2E7C"/>
    <w:rsid w:val="00EA36E6"/>
    <w:rsid w:val="00EA4C0B"/>
    <w:rsid w:val="00EA5985"/>
    <w:rsid w:val="00EA67D7"/>
    <w:rsid w:val="00EA6BC2"/>
    <w:rsid w:val="00EA7245"/>
    <w:rsid w:val="00EA7AA8"/>
    <w:rsid w:val="00EA7EF4"/>
    <w:rsid w:val="00EB0095"/>
    <w:rsid w:val="00EB0680"/>
    <w:rsid w:val="00EB0DED"/>
    <w:rsid w:val="00EB1972"/>
    <w:rsid w:val="00EB1FEE"/>
    <w:rsid w:val="00EB27B2"/>
    <w:rsid w:val="00EB2A55"/>
    <w:rsid w:val="00EB2B72"/>
    <w:rsid w:val="00EB384C"/>
    <w:rsid w:val="00EB3D44"/>
    <w:rsid w:val="00EB41AE"/>
    <w:rsid w:val="00EB455F"/>
    <w:rsid w:val="00EB501A"/>
    <w:rsid w:val="00EB5E7E"/>
    <w:rsid w:val="00EB613D"/>
    <w:rsid w:val="00EB6A81"/>
    <w:rsid w:val="00EB6DE1"/>
    <w:rsid w:val="00EB79FA"/>
    <w:rsid w:val="00EC0769"/>
    <w:rsid w:val="00EC0F06"/>
    <w:rsid w:val="00EC133F"/>
    <w:rsid w:val="00EC229F"/>
    <w:rsid w:val="00EC2550"/>
    <w:rsid w:val="00EC2AD9"/>
    <w:rsid w:val="00EC2B6E"/>
    <w:rsid w:val="00EC2EEC"/>
    <w:rsid w:val="00EC3B2A"/>
    <w:rsid w:val="00EC47E9"/>
    <w:rsid w:val="00EC4CC3"/>
    <w:rsid w:val="00EC52DE"/>
    <w:rsid w:val="00EC574A"/>
    <w:rsid w:val="00EC5C7F"/>
    <w:rsid w:val="00EC63A6"/>
    <w:rsid w:val="00EC66DD"/>
    <w:rsid w:val="00EC6B7E"/>
    <w:rsid w:val="00ED024B"/>
    <w:rsid w:val="00ED057F"/>
    <w:rsid w:val="00ED064B"/>
    <w:rsid w:val="00ED0975"/>
    <w:rsid w:val="00ED110E"/>
    <w:rsid w:val="00ED192C"/>
    <w:rsid w:val="00ED1A83"/>
    <w:rsid w:val="00ED1ACB"/>
    <w:rsid w:val="00ED22DF"/>
    <w:rsid w:val="00ED2B1F"/>
    <w:rsid w:val="00ED3EC0"/>
    <w:rsid w:val="00ED4473"/>
    <w:rsid w:val="00ED4CEE"/>
    <w:rsid w:val="00ED54EE"/>
    <w:rsid w:val="00ED7126"/>
    <w:rsid w:val="00ED7FEA"/>
    <w:rsid w:val="00EE037B"/>
    <w:rsid w:val="00EE1097"/>
    <w:rsid w:val="00EE10CB"/>
    <w:rsid w:val="00EE16D2"/>
    <w:rsid w:val="00EE1767"/>
    <w:rsid w:val="00EE2AD6"/>
    <w:rsid w:val="00EE3072"/>
    <w:rsid w:val="00EE3668"/>
    <w:rsid w:val="00EE3B65"/>
    <w:rsid w:val="00EE3C07"/>
    <w:rsid w:val="00EE3F32"/>
    <w:rsid w:val="00EE45DE"/>
    <w:rsid w:val="00EE4747"/>
    <w:rsid w:val="00EE47CF"/>
    <w:rsid w:val="00EE4EC3"/>
    <w:rsid w:val="00EE4FF5"/>
    <w:rsid w:val="00EE620A"/>
    <w:rsid w:val="00EE6E85"/>
    <w:rsid w:val="00EE7422"/>
    <w:rsid w:val="00EE7BDC"/>
    <w:rsid w:val="00EF1B7A"/>
    <w:rsid w:val="00EF23D1"/>
    <w:rsid w:val="00EF2690"/>
    <w:rsid w:val="00EF2E84"/>
    <w:rsid w:val="00EF3C37"/>
    <w:rsid w:val="00EF3F34"/>
    <w:rsid w:val="00EF3F7B"/>
    <w:rsid w:val="00EF435A"/>
    <w:rsid w:val="00EF52DA"/>
    <w:rsid w:val="00EF59C4"/>
    <w:rsid w:val="00EF5C89"/>
    <w:rsid w:val="00EF622E"/>
    <w:rsid w:val="00EF7153"/>
    <w:rsid w:val="00EF7355"/>
    <w:rsid w:val="00EF7357"/>
    <w:rsid w:val="00F00D2F"/>
    <w:rsid w:val="00F00D7F"/>
    <w:rsid w:val="00F02024"/>
    <w:rsid w:val="00F022D0"/>
    <w:rsid w:val="00F030B5"/>
    <w:rsid w:val="00F03308"/>
    <w:rsid w:val="00F03794"/>
    <w:rsid w:val="00F03B90"/>
    <w:rsid w:val="00F03EC5"/>
    <w:rsid w:val="00F0497D"/>
    <w:rsid w:val="00F049DA"/>
    <w:rsid w:val="00F04AFB"/>
    <w:rsid w:val="00F04E6A"/>
    <w:rsid w:val="00F04FD0"/>
    <w:rsid w:val="00F05961"/>
    <w:rsid w:val="00F068B1"/>
    <w:rsid w:val="00F06E4C"/>
    <w:rsid w:val="00F06ED5"/>
    <w:rsid w:val="00F07250"/>
    <w:rsid w:val="00F0780D"/>
    <w:rsid w:val="00F07B9B"/>
    <w:rsid w:val="00F07F07"/>
    <w:rsid w:val="00F1008F"/>
    <w:rsid w:val="00F10419"/>
    <w:rsid w:val="00F1045E"/>
    <w:rsid w:val="00F10471"/>
    <w:rsid w:val="00F12BA8"/>
    <w:rsid w:val="00F138CA"/>
    <w:rsid w:val="00F13A44"/>
    <w:rsid w:val="00F145A7"/>
    <w:rsid w:val="00F14B1D"/>
    <w:rsid w:val="00F156C9"/>
    <w:rsid w:val="00F15F5C"/>
    <w:rsid w:val="00F16D24"/>
    <w:rsid w:val="00F17799"/>
    <w:rsid w:val="00F201C9"/>
    <w:rsid w:val="00F205B4"/>
    <w:rsid w:val="00F20DFB"/>
    <w:rsid w:val="00F2156B"/>
    <w:rsid w:val="00F2175B"/>
    <w:rsid w:val="00F21D82"/>
    <w:rsid w:val="00F21DEA"/>
    <w:rsid w:val="00F21E3A"/>
    <w:rsid w:val="00F2349E"/>
    <w:rsid w:val="00F23771"/>
    <w:rsid w:val="00F2395E"/>
    <w:rsid w:val="00F23B3F"/>
    <w:rsid w:val="00F249F7"/>
    <w:rsid w:val="00F250AB"/>
    <w:rsid w:val="00F257F3"/>
    <w:rsid w:val="00F25E89"/>
    <w:rsid w:val="00F26B0C"/>
    <w:rsid w:val="00F26B7F"/>
    <w:rsid w:val="00F27019"/>
    <w:rsid w:val="00F27AE0"/>
    <w:rsid w:val="00F30C68"/>
    <w:rsid w:val="00F31B87"/>
    <w:rsid w:val="00F31DA3"/>
    <w:rsid w:val="00F3265D"/>
    <w:rsid w:val="00F32746"/>
    <w:rsid w:val="00F32D32"/>
    <w:rsid w:val="00F32F55"/>
    <w:rsid w:val="00F338FC"/>
    <w:rsid w:val="00F33D83"/>
    <w:rsid w:val="00F34BEF"/>
    <w:rsid w:val="00F3552A"/>
    <w:rsid w:val="00F355B2"/>
    <w:rsid w:val="00F36EF6"/>
    <w:rsid w:val="00F36F7A"/>
    <w:rsid w:val="00F37473"/>
    <w:rsid w:val="00F37821"/>
    <w:rsid w:val="00F37836"/>
    <w:rsid w:val="00F379AF"/>
    <w:rsid w:val="00F4068B"/>
    <w:rsid w:val="00F4073B"/>
    <w:rsid w:val="00F417BA"/>
    <w:rsid w:val="00F419EC"/>
    <w:rsid w:val="00F422EE"/>
    <w:rsid w:val="00F427DC"/>
    <w:rsid w:val="00F43588"/>
    <w:rsid w:val="00F440B2"/>
    <w:rsid w:val="00F45888"/>
    <w:rsid w:val="00F46F41"/>
    <w:rsid w:val="00F4704B"/>
    <w:rsid w:val="00F503BD"/>
    <w:rsid w:val="00F510C5"/>
    <w:rsid w:val="00F52116"/>
    <w:rsid w:val="00F52141"/>
    <w:rsid w:val="00F546EE"/>
    <w:rsid w:val="00F5475F"/>
    <w:rsid w:val="00F55B96"/>
    <w:rsid w:val="00F574EC"/>
    <w:rsid w:val="00F576C6"/>
    <w:rsid w:val="00F61240"/>
    <w:rsid w:val="00F6135F"/>
    <w:rsid w:val="00F62097"/>
    <w:rsid w:val="00F62E32"/>
    <w:rsid w:val="00F62F8D"/>
    <w:rsid w:val="00F6311F"/>
    <w:rsid w:val="00F63AB4"/>
    <w:rsid w:val="00F643F5"/>
    <w:rsid w:val="00F644FE"/>
    <w:rsid w:val="00F64900"/>
    <w:rsid w:val="00F65000"/>
    <w:rsid w:val="00F651D7"/>
    <w:rsid w:val="00F65369"/>
    <w:rsid w:val="00F6555B"/>
    <w:rsid w:val="00F65CA2"/>
    <w:rsid w:val="00F66385"/>
    <w:rsid w:val="00F663D5"/>
    <w:rsid w:val="00F667E1"/>
    <w:rsid w:val="00F66E63"/>
    <w:rsid w:val="00F67AE8"/>
    <w:rsid w:val="00F67B54"/>
    <w:rsid w:val="00F70229"/>
    <w:rsid w:val="00F72843"/>
    <w:rsid w:val="00F737B6"/>
    <w:rsid w:val="00F739A1"/>
    <w:rsid w:val="00F73C47"/>
    <w:rsid w:val="00F74B30"/>
    <w:rsid w:val="00F76394"/>
    <w:rsid w:val="00F768E2"/>
    <w:rsid w:val="00F76A09"/>
    <w:rsid w:val="00F76D4B"/>
    <w:rsid w:val="00F77F39"/>
    <w:rsid w:val="00F80E20"/>
    <w:rsid w:val="00F80F32"/>
    <w:rsid w:val="00F81940"/>
    <w:rsid w:val="00F82294"/>
    <w:rsid w:val="00F824F2"/>
    <w:rsid w:val="00F8277A"/>
    <w:rsid w:val="00F84001"/>
    <w:rsid w:val="00F85539"/>
    <w:rsid w:val="00F85658"/>
    <w:rsid w:val="00F8581A"/>
    <w:rsid w:val="00F8587C"/>
    <w:rsid w:val="00F85919"/>
    <w:rsid w:val="00F85938"/>
    <w:rsid w:val="00F85F12"/>
    <w:rsid w:val="00F86C1B"/>
    <w:rsid w:val="00F86EC9"/>
    <w:rsid w:val="00F9086A"/>
    <w:rsid w:val="00F90CD0"/>
    <w:rsid w:val="00F913D9"/>
    <w:rsid w:val="00F91B2F"/>
    <w:rsid w:val="00F9299E"/>
    <w:rsid w:val="00F9315F"/>
    <w:rsid w:val="00F93F75"/>
    <w:rsid w:val="00F946A4"/>
    <w:rsid w:val="00F94FE9"/>
    <w:rsid w:val="00F95FBF"/>
    <w:rsid w:val="00F96149"/>
    <w:rsid w:val="00F964E9"/>
    <w:rsid w:val="00F96787"/>
    <w:rsid w:val="00F9690D"/>
    <w:rsid w:val="00F96D21"/>
    <w:rsid w:val="00F9713A"/>
    <w:rsid w:val="00F971EE"/>
    <w:rsid w:val="00F979C6"/>
    <w:rsid w:val="00F97C48"/>
    <w:rsid w:val="00FA1304"/>
    <w:rsid w:val="00FA2321"/>
    <w:rsid w:val="00FA377C"/>
    <w:rsid w:val="00FA3FA2"/>
    <w:rsid w:val="00FA409D"/>
    <w:rsid w:val="00FA409E"/>
    <w:rsid w:val="00FA47CE"/>
    <w:rsid w:val="00FA53EB"/>
    <w:rsid w:val="00FA55FD"/>
    <w:rsid w:val="00FA5C43"/>
    <w:rsid w:val="00FA5DB3"/>
    <w:rsid w:val="00FA63A8"/>
    <w:rsid w:val="00FA6B47"/>
    <w:rsid w:val="00FA72DF"/>
    <w:rsid w:val="00FA7395"/>
    <w:rsid w:val="00FB082C"/>
    <w:rsid w:val="00FB0D75"/>
    <w:rsid w:val="00FB0EE0"/>
    <w:rsid w:val="00FB120D"/>
    <w:rsid w:val="00FB1369"/>
    <w:rsid w:val="00FB1E3F"/>
    <w:rsid w:val="00FB27F2"/>
    <w:rsid w:val="00FB3B1D"/>
    <w:rsid w:val="00FB4421"/>
    <w:rsid w:val="00FB4552"/>
    <w:rsid w:val="00FB5DFE"/>
    <w:rsid w:val="00FB5FD5"/>
    <w:rsid w:val="00FC0814"/>
    <w:rsid w:val="00FC0D18"/>
    <w:rsid w:val="00FC1018"/>
    <w:rsid w:val="00FC1420"/>
    <w:rsid w:val="00FC22EE"/>
    <w:rsid w:val="00FC275B"/>
    <w:rsid w:val="00FC3198"/>
    <w:rsid w:val="00FC3E12"/>
    <w:rsid w:val="00FC52FF"/>
    <w:rsid w:val="00FC541F"/>
    <w:rsid w:val="00FC548A"/>
    <w:rsid w:val="00FC5A30"/>
    <w:rsid w:val="00FC5CB9"/>
    <w:rsid w:val="00FC5F2E"/>
    <w:rsid w:val="00FC6962"/>
    <w:rsid w:val="00FC6E4D"/>
    <w:rsid w:val="00FD0A10"/>
    <w:rsid w:val="00FD1997"/>
    <w:rsid w:val="00FD1E7E"/>
    <w:rsid w:val="00FD3616"/>
    <w:rsid w:val="00FD47BD"/>
    <w:rsid w:val="00FD540C"/>
    <w:rsid w:val="00FD5497"/>
    <w:rsid w:val="00FD60B7"/>
    <w:rsid w:val="00FD6690"/>
    <w:rsid w:val="00FD6BAD"/>
    <w:rsid w:val="00FE0023"/>
    <w:rsid w:val="00FE0824"/>
    <w:rsid w:val="00FE08D2"/>
    <w:rsid w:val="00FE0AF7"/>
    <w:rsid w:val="00FE0B40"/>
    <w:rsid w:val="00FE110C"/>
    <w:rsid w:val="00FE111E"/>
    <w:rsid w:val="00FE148C"/>
    <w:rsid w:val="00FE1708"/>
    <w:rsid w:val="00FE2102"/>
    <w:rsid w:val="00FE2FB2"/>
    <w:rsid w:val="00FE36A9"/>
    <w:rsid w:val="00FE56CE"/>
    <w:rsid w:val="00FE63AD"/>
    <w:rsid w:val="00FE6852"/>
    <w:rsid w:val="00FE6F39"/>
    <w:rsid w:val="00FF0458"/>
    <w:rsid w:val="00FF0972"/>
    <w:rsid w:val="00FF0AE4"/>
    <w:rsid w:val="00FF1501"/>
    <w:rsid w:val="00FF2419"/>
    <w:rsid w:val="00FF30BC"/>
    <w:rsid w:val="00FF4393"/>
    <w:rsid w:val="00FF5A33"/>
    <w:rsid w:val="00FF5D6B"/>
    <w:rsid w:val="00FF5FC5"/>
    <w:rsid w:val="00FF6149"/>
    <w:rsid w:val="00FF760F"/>
    <w:rsid w:val="00FF7CCD"/>
    <w:rsid w:val="00FF7E9C"/>
    <w:rsid w:val="00FF7F4C"/>
    <w:rsid w:val="225D3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5A89CD3"/>
  <w15:docId w15:val="{4E58CD92-39C8-463B-8120-109445B39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pl-PL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34E13"/>
    <w:rPr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5A582B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BE2F42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E46B81"/>
    <w:pPr>
      <w:keepNext/>
      <w:widowControl w:val="0"/>
      <w:numPr>
        <w:ilvl w:val="2"/>
        <w:numId w:val="4"/>
      </w:numPr>
      <w:suppressAutoHyphens/>
      <w:spacing w:line="360" w:lineRule="auto"/>
      <w:outlineLvl w:val="2"/>
    </w:pPr>
    <w:rPr>
      <w:rFonts w:ascii="Arial" w:hAnsi="Arial"/>
      <w:b/>
      <w:kern w:val="2"/>
      <w:sz w:val="22"/>
      <w:szCs w:val="20"/>
      <w:lang w:val="x-none" w:eastAsia="ar-SA"/>
    </w:rPr>
  </w:style>
  <w:style w:type="paragraph" w:styleId="Nagwek4">
    <w:name w:val="heading 4"/>
    <w:basedOn w:val="Normalny"/>
    <w:next w:val="Normalny"/>
    <w:link w:val="Nagwek4Znak"/>
    <w:unhideWhenUsed/>
    <w:qFormat/>
    <w:rsid w:val="002031E8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E46B81"/>
    <w:pPr>
      <w:keepNext/>
      <w:numPr>
        <w:ilvl w:val="4"/>
        <w:numId w:val="4"/>
      </w:numPr>
      <w:suppressAutoHyphens/>
      <w:jc w:val="both"/>
      <w:outlineLvl w:val="4"/>
    </w:pPr>
    <w:rPr>
      <w:kern w:val="2"/>
      <w:szCs w:val="20"/>
      <w:u w:val="single"/>
      <w:lang w:val="x-none" w:eastAsia="ar-SA"/>
    </w:rPr>
  </w:style>
  <w:style w:type="paragraph" w:styleId="Nagwek6">
    <w:name w:val="heading 6"/>
    <w:basedOn w:val="Normalny"/>
    <w:next w:val="Normalny"/>
    <w:link w:val="Nagwek6Znak"/>
    <w:unhideWhenUsed/>
    <w:qFormat/>
    <w:rsid w:val="002031E8"/>
    <w:pPr>
      <w:spacing w:before="240" w:after="60"/>
      <w:outlineLvl w:val="5"/>
    </w:pPr>
    <w:rPr>
      <w:rFonts w:ascii="Calibri" w:eastAsia="Times New Roman" w:hAnsi="Calibri"/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nhideWhenUsed/>
    <w:qFormat/>
    <w:rsid w:val="002031E8"/>
    <w:pPr>
      <w:spacing w:before="240" w:after="60"/>
      <w:outlineLvl w:val="6"/>
    </w:pPr>
    <w:rPr>
      <w:rFonts w:ascii="Calibri" w:eastAsia="Times New Roman" w:hAnsi="Calibri"/>
    </w:rPr>
  </w:style>
  <w:style w:type="paragraph" w:styleId="Nagwek8">
    <w:name w:val="heading 8"/>
    <w:basedOn w:val="Normalny"/>
    <w:next w:val="Normalny"/>
    <w:link w:val="Nagwek8Znak"/>
    <w:unhideWhenUsed/>
    <w:qFormat/>
    <w:rsid w:val="002031E8"/>
    <w:pPr>
      <w:spacing w:before="240" w:after="60"/>
      <w:outlineLvl w:val="7"/>
    </w:pPr>
    <w:rPr>
      <w:rFonts w:ascii="Calibri" w:eastAsia="Times New Roman" w:hAnsi="Calibri"/>
      <w:i/>
      <w:iCs/>
    </w:rPr>
  </w:style>
  <w:style w:type="paragraph" w:styleId="Nagwek9">
    <w:name w:val="heading 9"/>
    <w:basedOn w:val="Normalny"/>
    <w:next w:val="Normalny"/>
    <w:link w:val="Nagwek9Znak"/>
    <w:unhideWhenUsed/>
    <w:qFormat/>
    <w:rsid w:val="002031E8"/>
    <w:pPr>
      <w:spacing w:before="240" w:after="60"/>
      <w:outlineLvl w:val="8"/>
    </w:pPr>
    <w:rPr>
      <w:rFonts w:ascii="Calibri Light" w:eastAsia="Times New Roman" w:hAnsi="Calibri Light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BC6FF8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BC6FF8"/>
  </w:style>
  <w:style w:type="paragraph" w:customStyle="1" w:styleId="ZnakZnakZnak">
    <w:name w:val="Znak Znak Znak"/>
    <w:basedOn w:val="Normalny"/>
    <w:rsid w:val="00F74B30"/>
  </w:style>
  <w:style w:type="paragraph" w:styleId="Tekstdymka">
    <w:name w:val="Balloon Text"/>
    <w:basedOn w:val="Normalny"/>
    <w:link w:val="TekstdymkaZnak"/>
    <w:uiPriority w:val="99"/>
    <w:semiHidden/>
    <w:rsid w:val="00485036"/>
    <w:rPr>
      <w:rFonts w:ascii="Tahoma" w:hAnsi="Tahoma" w:cs="Tahoma"/>
      <w:sz w:val="16"/>
      <w:szCs w:val="16"/>
    </w:rPr>
  </w:style>
  <w:style w:type="paragraph" w:customStyle="1" w:styleId="Znak">
    <w:name w:val="Znak"/>
    <w:basedOn w:val="Normalny"/>
    <w:rsid w:val="007B0E81"/>
  </w:style>
  <w:style w:type="character" w:customStyle="1" w:styleId="Nagwek1Znak">
    <w:name w:val="Nagłówek 1 Znak"/>
    <w:link w:val="Nagwek1"/>
    <w:rsid w:val="005A582B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styleId="Hipercze">
    <w:name w:val="Hyperlink"/>
    <w:uiPriority w:val="99"/>
    <w:rsid w:val="002C70BD"/>
    <w:rPr>
      <w:color w:val="0000FF"/>
      <w:u w:val="single"/>
    </w:rPr>
  </w:style>
  <w:style w:type="paragraph" w:styleId="Podtytu">
    <w:name w:val="Subtitle"/>
    <w:basedOn w:val="Normalny"/>
    <w:next w:val="Normalny"/>
    <w:link w:val="PodtytuZnak"/>
    <w:qFormat/>
    <w:rsid w:val="001F5D28"/>
    <w:pPr>
      <w:spacing w:after="60"/>
      <w:jc w:val="center"/>
      <w:outlineLvl w:val="1"/>
    </w:pPr>
    <w:rPr>
      <w:rFonts w:ascii="Calibri Light" w:hAnsi="Calibri Light"/>
      <w:lang w:val="x-none" w:eastAsia="x-none"/>
    </w:rPr>
  </w:style>
  <w:style w:type="character" w:customStyle="1" w:styleId="PodtytuZnak">
    <w:name w:val="Podtytuł Znak"/>
    <w:link w:val="Podtytu"/>
    <w:rsid w:val="001F5D28"/>
    <w:rPr>
      <w:rFonts w:ascii="Calibri Light" w:eastAsia="Times New Roman" w:hAnsi="Calibri Light" w:cs="Times New Roman"/>
      <w:sz w:val="24"/>
      <w:szCs w:val="24"/>
    </w:rPr>
  </w:style>
  <w:style w:type="paragraph" w:styleId="Nagwekspisutreci">
    <w:name w:val="TOC Heading"/>
    <w:basedOn w:val="Nagwek1"/>
    <w:next w:val="Normalny"/>
    <w:uiPriority w:val="39"/>
    <w:qFormat/>
    <w:rsid w:val="00037279"/>
    <w:pPr>
      <w:keepLines/>
      <w:spacing w:after="0" w:line="259" w:lineRule="auto"/>
      <w:outlineLvl w:val="9"/>
    </w:pPr>
    <w:rPr>
      <w:rFonts w:eastAsia="Times New Roman"/>
      <w:b w:val="0"/>
      <w:bCs w:val="0"/>
      <w:color w:val="2E74B5"/>
      <w:kern w:val="0"/>
    </w:rPr>
  </w:style>
  <w:style w:type="paragraph" w:styleId="Spistreci1">
    <w:name w:val="toc 1"/>
    <w:basedOn w:val="Normalny"/>
    <w:next w:val="Normalny"/>
    <w:autoRedefine/>
    <w:uiPriority w:val="39"/>
    <w:rsid w:val="0027521A"/>
    <w:pPr>
      <w:tabs>
        <w:tab w:val="right" w:leader="dot" w:pos="9488"/>
      </w:tabs>
      <w:spacing w:line="276" w:lineRule="auto"/>
      <w:ind w:left="993" w:hanging="851"/>
      <w:jc w:val="both"/>
    </w:pPr>
    <w:rPr>
      <w:rFonts w:ascii="Arial" w:hAnsi="Arial" w:cs="Arial"/>
      <w:b/>
    </w:rPr>
  </w:style>
  <w:style w:type="paragraph" w:styleId="Spistreci2">
    <w:name w:val="toc 2"/>
    <w:basedOn w:val="Normalny"/>
    <w:next w:val="Normalny"/>
    <w:autoRedefine/>
    <w:uiPriority w:val="39"/>
    <w:unhideWhenUsed/>
    <w:rsid w:val="00037279"/>
    <w:pPr>
      <w:tabs>
        <w:tab w:val="right" w:leader="dot" w:pos="9070"/>
      </w:tabs>
      <w:spacing w:after="100" w:line="259" w:lineRule="auto"/>
    </w:pPr>
    <w:rPr>
      <w:rFonts w:ascii="Calibri" w:eastAsia="Times New Roman" w:hAnsi="Calibri"/>
      <w:sz w:val="22"/>
      <w:szCs w:val="22"/>
    </w:rPr>
  </w:style>
  <w:style w:type="paragraph" w:styleId="Spistreci3">
    <w:name w:val="toc 3"/>
    <w:basedOn w:val="Normalny"/>
    <w:next w:val="Normalny"/>
    <w:autoRedefine/>
    <w:uiPriority w:val="39"/>
    <w:unhideWhenUsed/>
    <w:rsid w:val="00037279"/>
    <w:pPr>
      <w:tabs>
        <w:tab w:val="right" w:leader="dot" w:pos="9070"/>
      </w:tabs>
      <w:spacing w:after="100" w:line="259" w:lineRule="auto"/>
    </w:pPr>
    <w:rPr>
      <w:rFonts w:ascii="Calibri" w:eastAsia="Times New Roman" w:hAnsi="Calibri"/>
      <w:sz w:val="22"/>
      <w:szCs w:val="22"/>
    </w:rPr>
  </w:style>
  <w:style w:type="table" w:styleId="Tabela-Siatka">
    <w:name w:val="Table Grid"/>
    <w:basedOn w:val="Standardowy"/>
    <w:uiPriority w:val="59"/>
    <w:rsid w:val="00B35B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rsid w:val="00B0512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B0512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05121"/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B05121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uiPriority w:val="99"/>
    <w:rsid w:val="00B05121"/>
    <w:rPr>
      <w:b/>
      <w:bCs/>
    </w:rPr>
  </w:style>
  <w:style w:type="paragraph" w:styleId="Akapitzlist">
    <w:name w:val="List Paragraph"/>
    <w:aliases w:val="Signature,L1,Numerowanie,2 heading,A_wyliczenie,K-P_odwolanie,Akapit z listą5,maz_wyliczenie,opis dzialania,T_SZ_List Paragraph,normalny tekst,Akapit z listą BS,Kolorowa lista — akcent 11"/>
    <w:basedOn w:val="Normalny"/>
    <w:link w:val="AkapitzlistZnak"/>
    <w:uiPriority w:val="34"/>
    <w:qFormat/>
    <w:rsid w:val="004D0EC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ytu2">
    <w:name w:val="Tytuł 2"/>
    <w:basedOn w:val="Normalny"/>
    <w:rsid w:val="000E4B86"/>
    <w:pPr>
      <w:spacing w:before="120" w:after="120"/>
      <w:jc w:val="center"/>
    </w:pPr>
    <w:rPr>
      <w:rFonts w:ascii="Calibri" w:hAnsi="Calibri"/>
      <w:b/>
    </w:rPr>
  </w:style>
  <w:style w:type="paragraph" w:styleId="Bezodstpw">
    <w:name w:val="No Spacing"/>
    <w:uiPriority w:val="1"/>
    <w:qFormat/>
    <w:rsid w:val="000E4B86"/>
    <w:pPr>
      <w:jc w:val="both"/>
    </w:pPr>
    <w:rPr>
      <w:rFonts w:ascii="Calibri" w:hAnsi="Calibri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4A7411"/>
    <w:pPr>
      <w:jc w:val="both"/>
    </w:pPr>
    <w:rPr>
      <w:rFonts w:ascii="Arial" w:hAnsi="Arial"/>
      <w:lang w:val="x-none" w:eastAsia="x-none"/>
    </w:rPr>
  </w:style>
  <w:style w:type="character" w:customStyle="1" w:styleId="Tekstpodstawowy2Znak">
    <w:name w:val="Tekst podstawowy 2 Znak"/>
    <w:link w:val="Tekstpodstawowy2"/>
    <w:rsid w:val="004A7411"/>
    <w:rPr>
      <w:rFonts w:ascii="Arial" w:hAnsi="Arial" w:cs="Arial"/>
      <w:sz w:val="24"/>
      <w:szCs w:val="24"/>
    </w:rPr>
  </w:style>
  <w:style w:type="character" w:styleId="Pogrubienie">
    <w:name w:val="Strong"/>
    <w:uiPriority w:val="22"/>
    <w:qFormat/>
    <w:rsid w:val="000C05C4"/>
    <w:rPr>
      <w:b/>
      <w:bCs/>
    </w:rPr>
  </w:style>
  <w:style w:type="paragraph" w:styleId="Tekstpodstawowy">
    <w:name w:val="Body Text"/>
    <w:basedOn w:val="Normalny"/>
    <w:link w:val="TekstpodstawowyZnak"/>
    <w:rsid w:val="00E83134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link w:val="Tekstpodstawowy"/>
    <w:rsid w:val="00E83134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rsid w:val="00D554E5"/>
    <w:pPr>
      <w:spacing w:after="120" w:line="480" w:lineRule="auto"/>
      <w:ind w:left="283"/>
    </w:pPr>
    <w:rPr>
      <w:lang w:val="x-none" w:eastAsia="x-none"/>
    </w:rPr>
  </w:style>
  <w:style w:type="character" w:customStyle="1" w:styleId="Tekstpodstawowywcity2Znak">
    <w:name w:val="Tekst podstawowy wcięty 2 Znak"/>
    <w:link w:val="Tekstpodstawowywcity2"/>
    <w:rsid w:val="00D554E5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3061A5"/>
    <w:rPr>
      <w:sz w:val="24"/>
      <w:szCs w:val="24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3061A5"/>
    <w:rPr>
      <w:szCs w:val="20"/>
      <w:lang w:val="x-none" w:eastAsia="x-none"/>
    </w:rPr>
  </w:style>
  <w:style w:type="character" w:customStyle="1" w:styleId="TekstprzypisudolnegoZnak">
    <w:name w:val="Tekst przypisu dolnego Znak"/>
    <w:aliases w:val="Podrozdział Znak"/>
    <w:link w:val="Tekstprzypisudolnego"/>
    <w:uiPriority w:val="99"/>
    <w:rsid w:val="003061A5"/>
    <w:rPr>
      <w:sz w:val="24"/>
    </w:rPr>
  </w:style>
  <w:style w:type="character" w:styleId="Odwoanieprzypisudolnego">
    <w:name w:val="footnote reference"/>
    <w:uiPriority w:val="99"/>
    <w:rsid w:val="003061A5"/>
    <w:rPr>
      <w:vertAlign w:val="superscript"/>
    </w:rPr>
  </w:style>
  <w:style w:type="paragraph" w:customStyle="1" w:styleId="StylNagwek2Tekstpodstawowy">
    <w:name w:val="Styl Nagłówek 2 + +Tekst podstawowy"/>
    <w:basedOn w:val="Nagwek2"/>
    <w:rsid w:val="00BE2F42"/>
    <w:pPr>
      <w:tabs>
        <w:tab w:val="left" w:pos="540"/>
      </w:tabs>
      <w:ind w:left="540" w:hanging="540"/>
      <w:jc w:val="both"/>
    </w:pPr>
    <w:rPr>
      <w:rFonts w:ascii="Calibri" w:eastAsia="Times New Roman" w:hAnsi="Calibri" w:cs="Arial"/>
      <w:sz w:val="24"/>
    </w:rPr>
  </w:style>
  <w:style w:type="character" w:customStyle="1" w:styleId="Nagwek2Znak">
    <w:name w:val="Nagłówek 2 Znak"/>
    <w:link w:val="Nagwek2"/>
    <w:semiHidden/>
    <w:rsid w:val="00BE2F42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Tekstpodstawowywcity">
    <w:name w:val="Body Text Indent"/>
    <w:basedOn w:val="Normalny"/>
    <w:link w:val="TekstpodstawowywcityZnak"/>
    <w:rsid w:val="003849F7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3849F7"/>
    <w:rPr>
      <w:sz w:val="24"/>
      <w:szCs w:val="24"/>
      <w:lang w:val="x-none"/>
    </w:rPr>
  </w:style>
  <w:style w:type="paragraph" w:customStyle="1" w:styleId="pkt">
    <w:name w:val="pkt"/>
    <w:basedOn w:val="Normalny"/>
    <w:link w:val="pktZnak"/>
    <w:rsid w:val="007D102E"/>
    <w:pPr>
      <w:spacing w:before="60" w:after="60"/>
      <w:ind w:left="851" w:hanging="295"/>
      <w:jc w:val="both"/>
    </w:pPr>
  </w:style>
  <w:style w:type="paragraph" w:styleId="Tekstprzypisukocowego">
    <w:name w:val="endnote text"/>
    <w:basedOn w:val="Normalny"/>
    <w:link w:val="TekstprzypisukocowegoZnak"/>
    <w:rsid w:val="003762C2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3762C2"/>
  </w:style>
  <w:style w:type="character" w:styleId="Odwoanieprzypisukocowego">
    <w:name w:val="endnote reference"/>
    <w:rsid w:val="003762C2"/>
    <w:rPr>
      <w:vertAlign w:val="superscript"/>
    </w:rPr>
  </w:style>
  <w:style w:type="paragraph" w:customStyle="1" w:styleId="Znak0">
    <w:name w:val="Znak0"/>
    <w:basedOn w:val="Normalny"/>
    <w:rsid w:val="001466BD"/>
  </w:style>
  <w:style w:type="paragraph" w:customStyle="1" w:styleId="Zwykytekst1">
    <w:name w:val="Zwykły tekst1"/>
    <w:basedOn w:val="Normalny"/>
    <w:uiPriority w:val="99"/>
    <w:rsid w:val="003E15E6"/>
    <w:pPr>
      <w:suppressAutoHyphens/>
    </w:pPr>
    <w:rPr>
      <w:rFonts w:ascii="Courier New" w:eastAsia="Times New Roman" w:hAnsi="Courier New"/>
      <w:kern w:val="2"/>
      <w:szCs w:val="20"/>
      <w:lang w:eastAsia="ar-SA"/>
    </w:rPr>
  </w:style>
  <w:style w:type="paragraph" w:customStyle="1" w:styleId="Zawartotabeli">
    <w:name w:val="Zawartość tabeli"/>
    <w:basedOn w:val="Tekstpodstawowy"/>
    <w:uiPriority w:val="99"/>
    <w:semiHidden/>
    <w:rsid w:val="003E15E6"/>
    <w:pPr>
      <w:suppressLineNumbers/>
      <w:suppressAutoHyphens/>
      <w:spacing w:after="0"/>
      <w:jc w:val="both"/>
    </w:pPr>
    <w:rPr>
      <w:rFonts w:eastAsia="Times New Roman"/>
      <w:kern w:val="2"/>
      <w:szCs w:val="20"/>
      <w:lang w:val="pl-PL" w:eastAsia="ar-SA"/>
    </w:rPr>
  </w:style>
  <w:style w:type="paragraph" w:customStyle="1" w:styleId="Nagwektabeli">
    <w:name w:val="Nagłówek tabeli"/>
    <w:basedOn w:val="Zawartotabeli"/>
    <w:uiPriority w:val="99"/>
    <w:semiHidden/>
    <w:rsid w:val="003E15E6"/>
    <w:pPr>
      <w:jc w:val="center"/>
    </w:pPr>
    <w:rPr>
      <w:b/>
      <w:bCs/>
      <w:i/>
      <w:iCs/>
    </w:rPr>
  </w:style>
  <w:style w:type="character" w:customStyle="1" w:styleId="Nagwek3Znak">
    <w:name w:val="Nagłówek 3 Znak"/>
    <w:link w:val="Nagwek3"/>
    <w:uiPriority w:val="9"/>
    <w:rsid w:val="00E46B81"/>
    <w:rPr>
      <w:rFonts w:ascii="Arial" w:hAnsi="Arial"/>
      <w:b/>
      <w:kern w:val="2"/>
      <w:sz w:val="22"/>
      <w:lang w:val="x-none" w:eastAsia="ar-SA"/>
    </w:rPr>
  </w:style>
  <w:style w:type="character" w:customStyle="1" w:styleId="Nagwek5Znak">
    <w:name w:val="Nagłówek 5 Znak"/>
    <w:link w:val="Nagwek5"/>
    <w:uiPriority w:val="9"/>
    <w:rsid w:val="00E46B81"/>
    <w:rPr>
      <w:kern w:val="2"/>
      <w:sz w:val="24"/>
      <w:u w:val="single"/>
      <w:lang w:val="x-none" w:eastAsia="ar-SA"/>
    </w:rPr>
  </w:style>
  <w:style w:type="paragraph" w:customStyle="1" w:styleId="glowny">
    <w:name w:val="glowny"/>
    <w:basedOn w:val="Stopka"/>
    <w:next w:val="Stopka"/>
    <w:semiHidden/>
    <w:rsid w:val="00891881"/>
    <w:pPr>
      <w:suppressAutoHyphens/>
      <w:snapToGrid w:val="0"/>
      <w:spacing w:line="258" w:lineRule="atLeast"/>
      <w:jc w:val="both"/>
    </w:pPr>
    <w:rPr>
      <w:rFonts w:ascii="FrankfurtGothic" w:eastAsia="Times New Roman" w:hAnsi="FrankfurtGothic"/>
      <w:color w:val="000000"/>
      <w:kern w:val="2"/>
      <w:sz w:val="19"/>
      <w:szCs w:val="20"/>
      <w:lang w:val="pl-PL" w:eastAsia="ar-SA"/>
    </w:rPr>
  </w:style>
  <w:style w:type="paragraph" w:customStyle="1" w:styleId="Standard">
    <w:name w:val="Standard"/>
    <w:rsid w:val="00B86F23"/>
    <w:pPr>
      <w:suppressAutoHyphens/>
      <w:autoSpaceDN w:val="0"/>
      <w:textAlignment w:val="baseline"/>
    </w:pPr>
    <w:rPr>
      <w:kern w:val="3"/>
      <w:sz w:val="24"/>
      <w:szCs w:val="24"/>
      <w:lang w:eastAsia="pl-PL"/>
    </w:rPr>
  </w:style>
  <w:style w:type="numbering" w:customStyle="1" w:styleId="WWNum5">
    <w:name w:val="WWNum5"/>
    <w:basedOn w:val="Bezlisty"/>
    <w:rsid w:val="00B86F23"/>
    <w:pPr>
      <w:numPr>
        <w:numId w:val="5"/>
      </w:numPr>
    </w:pPr>
  </w:style>
  <w:style w:type="numbering" w:customStyle="1" w:styleId="WWNum17">
    <w:name w:val="WWNum17"/>
    <w:basedOn w:val="Bezlisty"/>
    <w:rsid w:val="00B86F23"/>
    <w:pPr>
      <w:numPr>
        <w:numId w:val="6"/>
      </w:numPr>
    </w:pPr>
  </w:style>
  <w:style w:type="paragraph" w:customStyle="1" w:styleId="Atext-absatz-a">
    <w:name w:val="Atext-absatz-a"/>
    <w:basedOn w:val="Normalny"/>
    <w:rsid w:val="00556FDD"/>
    <w:pPr>
      <w:tabs>
        <w:tab w:val="right" w:leader="dot" w:pos="5954"/>
      </w:tabs>
      <w:spacing w:after="120"/>
      <w:ind w:left="1418"/>
    </w:pPr>
    <w:rPr>
      <w:rFonts w:ascii="Arial" w:eastAsia="Calibri" w:hAnsi="Arial" w:cs="Arial"/>
      <w:sz w:val="20"/>
      <w:szCs w:val="20"/>
    </w:rPr>
  </w:style>
  <w:style w:type="paragraph" w:customStyle="1" w:styleId="ZLITPKTzmpktliter">
    <w:name w:val="Z_LIT/PKT – zm. pkt literą"/>
    <w:basedOn w:val="Normalny"/>
    <w:uiPriority w:val="47"/>
    <w:qFormat/>
    <w:rsid w:val="00FB1E3F"/>
    <w:pPr>
      <w:spacing w:line="360" w:lineRule="auto"/>
      <w:ind w:left="1497" w:hanging="510"/>
      <w:jc w:val="both"/>
    </w:pPr>
    <w:rPr>
      <w:rFonts w:ascii="Times" w:hAnsi="Times" w:cs="Arial"/>
      <w:bCs/>
      <w:szCs w:val="20"/>
    </w:rPr>
  </w:style>
  <w:style w:type="character" w:customStyle="1" w:styleId="alb">
    <w:name w:val="a_lb"/>
    <w:rsid w:val="00FB1E3F"/>
  </w:style>
  <w:style w:type="character" w:customStyle="1" w:styleId="Nagwek4Znak">
    <w:name w:val="Nagłówek 4 Znak"/>
    <w:link w:val="Nagwek4"/>
    <w:rsid w:val="002031E8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6Znak">
    <w:name w:val="Nagłówek 6 Znak"/>
    <w:link w:val="Nagwek6"/>
    <w:rsid w:val="002031E8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Nagwek7Znak">
    <w:name w:val="Nagłówek 7 Znak"/>
    <w:link w:val="Nagwek7"/>
    <w:rsid w:val="002031E8"/>
    <w:rPr>
      <w:rFonts w:ascii="Calibri" w:eastAsia="Times New Roman" w:hAnsi="Calibri" w:cs="Times New Roman"/>
      <w:sz w:val="24"/>
      <w:szCs w:val="24"/>
    </w:rPr>
  </w:style>
  <w:style w:type="character" w:customStyle="1" w:styleId="Nagwek8Znak">
    <w:name w:val="Nagłówek 8 Znak"/>
    <w:link w:val="Nagwek8"/>
    <w:rsid w:val="002031E8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Nagwek9Znak">
    <w:name w:val="Nagłówek 9 Znak"/>
    <w:link w:val="Nagwek9"/>
    <w:rsid w:val="002031E8"/>
    <w:rPr>
      <w:rFonts w:ascii="Calibri Light" w:eastAsia="Times New Roman" w:hAnsi="Calibri Light" w:cs="Times New Roman"/>
      <w:sz w:val="22"/>
      <w:szCs w:val="22"/>
    </w:rPr>
  </w:style>
  <w:style w:type="paragraph" w:styleId="Lista">
    <w:name w:val="List"/>
    <w:basedOn w:val="Normalny"/>
    <w:rsid w:val="002031E8"/>
    <w:pPr>
      <w:ind w:left="283" w:hanging="283"/>
      <w:contextualSpacing/>
    </w:pPr>
  </w:style>
  <w:style w:type="paragraph" w:styleId="Lista2">
    <w:name w:val="List 2"/>
    <w:basedOn w:val="Normalny"/>
    <w:rsid w:val="002031E8"/>
    <w:pPr>
      <w:ind w:left="566" w:hanging="283"/>
      <w:contextualSpacing/>
    </w:pPr>
  </w:style>
  <w:style w:type="paragraph" w:styleId="Lista3">
    <w:name w:val="List 3"/>
    <w:basedOn w:val="Normalny"/>
    <w:rsid w:val="002031E8"/>
    <w:pPr>
      <w:ind w:left="849" w:hanging="283"/>
      <w:contextualSpacing/>
    </w:pPr>
  </w:style>
  <w:style w:type="paragraph" w:styleId="Listapunktowana">
    <w:name w:val="List Bullet"/>
    <w:basedOn w:val="Normalny"/>
    <w:rsid w:val="002031E8"/>
    <w:pPr>
      <w:numPr>
        <w:numId w:val="9"/>
      </w:numPr>
      <w:contextualSpacing/>
    </w:pPr>
  </w:style>
  <w:style w:type="paragraph" w:styleId="Listapunktowana3">
    <w:name w:val="List Bullet 3"/>
    <w:basedOn w:val="Normalny"/>
    <w:rsid w:val="002031E8"/>
    <w:pPr>
      <w:numPr>
        <w:numId w:val="10"/>
      </w:numPr>
      <w:contextualSpacing/>
    </w:pPr>
  </w:style>
  <w:style w:type="paragraph" w:styleId="Legenda">
    <w:name w:val="caption"/>
    <w:basedOn w:val="Normalny"/>
    <w:next w:val="Normalny"/>
    <w:unhideWhenUsed/>
    <w:qFormat/>
    <w:rsid w:val="002031E8"/>
    <w:rPr>
      <w:b/>
      <w:bCs/>
      <w:sz w:val="20"/>
      <w:szCs w:val="20"/>
    </w:rPr>
  </w:style>
  <w:style w:type="paragraph" w:styleId="Tytu">
    <w:name w:val="Title"/>
    <w:basedOn w:val="Normalny"/>
    <w:next w:val="Normalny"/>
    <w:link w:val="TytuZnak"/>
    <w:qFormat/>
    <w:rsid w:val="002031E8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ytuZnak">
    <w:name w:val="Tytuł Znak"/>
    <w:link w:val="Tytu"/>
    <w:rsid w:val="002031E8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styleId="Tekstpodstawowyzwciciem">
    <w:name w:val="Body Text First Indent"/>
    <w:basedOn w:val="Tekstpodstawowy"/>
    <w:link w:val="TekstpodstawowyzwciciemZnak"/>
    <w:rsid w:val="002031E8"/>
    <w:pPr>
      <w:ind w:firstLine="210"/>
    </w:pPr>
    <w:rPr>
      <w:lang w:val="pl-PL" w:eastAsia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2031E8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rsid w:val="002031E8"/>
    <w:pPr>
      <w:ind w:firstLine="210"/>
    </w:pPr>
    <w:rPr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2031E8"/>
    <w:rPr>
      <w:sz w:val="24"/>
      <w:szCs w:val="24"/>
      <w:lang w:val="x-none"/>
    </w:rPr>
  </w:style>
  <w:style w:type="character" w:customStyle="1" w:styleId="FontStyle12">
    <w:name w:val="Font Style12"/>
    <w:uiPriority w:val="99"/>
    <w:rsid w:val="00855EF4"/>
    <w:rPr>
      <w:rFonts w:ascii="Calibri" w:hAnsi="Calibri" w:cs="Calibri"/>
      <w:color w:val="000000"/>
      <w:sz w:val="26"/>
      <w:szCs w:val="26"/>
    </w:rPr>
  </w:style>
  <w:style w:type="paragraph" w:customStyle="1" w:styleId="Style4">
    <w:name w:val="Style4"/>
    <w:basedOn w:val="Normalny"/>
    <w:uiPriority w:val="99"/>
    <w:rsid w:val="00855EF4"/>
    <w:pPr>
      <w:widowControl w:val="0"/>
      <w:autoSpaceDE w:val="0"/>
      <w:autoSpaceDN w:val="0"/>
      <w:adjustRightInd w:val="0"/>
      <w:spacing w:line="394" w:lineRule="exact"/>
      <w:ind w:hanging="346"/>
      <w:jc w:val="both"/>
    </w:pPr>
    <w:rPr>
      <w:rFonts w:ascii="Calibri" w:hAnsi="Calibri"/>
    </w:rPr>
  </w:style>
  <w:style w:type="character" w:customStyle="1" w:styleId="FontStyle38">
    <w:name w:val="Font Style38"/>
    <w:uiPriority w:val="99"/>
    <w:rsid w:val="00855EF4"/>
    <w:rPr>
      <w:rFonts w:ascii="Calibri" w:hAnsi="Calibri" w:cs="Calibri"/>
      <w:color w:val="000000"/>
      <w:sz w:val="18"/>
      <w:szCs w:val="18"/>
    </w:rPr>
  </w:style>
  <w:style w:type="character" w:customStyle="1" w:styleId="FontStyle120">
    <w:name w:val="Font Style120"/>
    <w:uiPriority w:val="99"/>
    <w:rsid w:val="00855EF4"/>
    <w:rPr>
      <w:rFonts w:ascii="Calibri" w:hAnsi="Calibri" w:cs="Calibri"/>
      <w:color w:val="000000"/>
      <w:sz w:val="20"/>
      <w:szCs w:val="20"/>
    </w:rPr>
  </w:style>
  <w:style w:type="character" w:customStyle="1" w:styleId="FontStyle14">
    <w:name w:val="Font Style14"/>
    <w:uiPriority w:val="99"/>
    <w:rsid w:val="00855EF4"/>
    <w:rPr>
      <w:rFonts w:ascii="Calibri" w:hAnsi="Calibri" w:cs="Calibri"/>
      <w:color w:val="000000"/>
      <w:sz w:val="20"/>
      <w:szCs w:val="20"/>
    </w:rPr>
  </w:style>
  <w:style w:type="numbering" w:customStyle="1" w:styleId="WWNum51">
    <w:name w:val="WWNum51"/>
    <w:basedOn w:val="Bezlisty"/>
    <w:rsid w:val="00192B65"/>
    <w:pPr>
      <w:numPr>
        <w:numId w:val="2"/>
      </w:numPr>
    </w:pPr>
  </w:style>
  <w:style w:type="numbering" w:customStyle="1" w:styleId="WWNum171">
    <w:name w:val="WWNum171"/>
    <w:basedOn w:val="Bezlisty"/>
    <w:rsid w:val="00192B65"/>
  </w:style>
  <w:style w:type="character" w:customStyle="1" w:styleId="FontStyle86">
    <w:name w:val="Font Style86"/>
    <w:uiPriority w:val="99"/>
    <w:rsid w:val="00FB1369"/>
    <w:rPr>
      <w:rFonts w:ascii="Arial" w:hAnsi="Arial" w:cs="Arial"/>
      <w:color w:val="000000"/>
      <w:sz w:val="22"/>
      <w:szCs w:val="22"/>
    </w:rPr>
  </w:style>
  <w:style w:type="character" w:customStyle="1" w:styleId="TekstdymkaZnak">
    <w:name w:val="Tekst dymka Znak"/>
    <w:link w:val="Tekstdymka"/>
    <w:uiPriority w:val="99"/>
    <w:semiHidden/>
    <w:rsid w:val="007D738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D738B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7D738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7D738B"/>
    <w:rPr>
      <w:sz w:val="24"/>
      <w:szCs w:val="24"/>
    </w:rPr>
  </w:style>
  <w:style w:type="paragraph" w:customStyle="1" w:styleId="Style24">
    <w:name w:val="Style24"/>
    <w:basedOn w:val="Normalny"/>
    <w:uiPriority w:val="99"/>
    <w:rsid w:val="005C557E"/>
    <w:pPr>
      <w:widowControl w:val="0"/>
      <w:autoSpaceDE w:val="0"/>
      <w:autoSpaceDN w:val="0"/>
      <w:adjustRightInd w:val="0"/>
      <w:spacing w:line="317" w:lineRule="exact"/>
      <w:ind w:hanging="353"/>
      <w:jc w:val="both"/>
    </w:pPr>
    <w:rPr>
      <w:rFonts w:ascii="Arial" w:hAnsi="Arial" w:cs="Arial"/>
    </w:rPr>
  </w:style>
  <w:style w:type="character" w:customStyle="1" w:styleId="hps">
    <w:name w:val="hps"/>
    <w:rsid w:val="005C557E"/>
  </w:style>
  <w:style w:type="paragraph" w:customStyle="1" w:styleId="Akapitzlist1">
    <w:name w:val="Akapit z listą1"/>
    <w:basedOn w:val="Normalny"/>
    <w:rsid w:val="00D478C1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ListParagraph0">
    <w:name w:val="List Paragraph0"/>
    <w:basedOn w:val="Normalny"/>
    <w:rsid w:val="00F417BA"/>
    <w:pPr>
      <w:suppressAutoHyphens/>
      <w:spacing w:after="200" w:line="276" w:lineRule="auto"/>
      <w:ind w:left="720"/>
    </w:pPr>
    <w:rPr>
      <w:rFonts w:ascii="Calibri" w:hAnsi="Calibri" w:cs="Calibri"/>
      <w:sz w:val="22"/>
      <w:szCs w:val="22"/>
      <w:lang w:eastAsia="ar-SA"/>
    </w:rPr>
  </w:style>
  <w:style w:type="paragraph" w:customStyle="1" w:styleId="ust">
    <w:name w:val="ust"/>
    <w:rsid w:val="000A499E"/>
    <w:pPr>
      <w:suppressAutoHyphens/>
      <w:spacing w:before="60" w:after="60"/>
      <w:ind w:left="426" w:hanging="284"/>
      <w:jc w:val="both"/>
    </w:pPr>
    <w:rPr>
      <w:kern w:val="2"/>
      <w:sz w:val="24"/>
      <w:lang w:eastAsia="ar-SA"/>
    </w:rPr>
  </w:style>
  <w:style w:type="numbering" w:customStyle="1" w:styleId="WWNum52">
    <w:name w:val="WWNum52"/>
    <w:basedOn w:val="Bezlisty"/>
    <w:rsid w:val="001F6737"/>
    <w:pPr>
      <w:numPr>
        <w:numId w:val="3"/>
      </w:numPr>
    </w:pPr>
  </w:style>
  <w:style w:type="character" w:customStyle="1" w:styleId="FontStyle84">
    <w:name w:val="Font Style84"/>
    <w:uiPriority w:val="99"/>
    <w:rsid w:val="008866EB"/>
    <w:rPr>
      <w:rFonts w:ascii="Arial" w:hAnsi="Arial" w:cs="Arial"/>
      <w:b/>
      <w:bCs/>
      <w:color w:val="000000"/>
      <w:sz w:val="22"/>
      <w:szCs w:val="22"/>
    </w:rPr>
  </w:style>
  <w:style w:type="character" w:customStyle="1" w:styleId="Teksttreci4Bezkursywy">
    <w:name w:val="Tekst treści (4) + Bez kursywy"/>
    <w:uiPriority w:val="99"/>
    <w:unhideWhenUsed/>
    <w:rsid w:val="00EC0769"/>
    <w:rPr>
      <w:rFonts w:hint="default"/>
      <w:sz w:val="20"/>
    </w:rPr>
  </w:style>
  <w:style w:type="character" w:customStyle="1" w:styleId="Teksttreci4">
    <w:name w:val="Tekst treści (4)_"/>
    <w:link w:val="Teksttreci40"/>
    <w:unhideWhenUsed/>
    <w:locked/>
    <w:rsid w:val="00EC0769"/>
    <w:rPr>
      <w:i/>
      <w:shd w:val="clear" w:color="auto" w:fill="FFFFFF"/>
    </w:rPr>
  </w:style>
  <w:style w:type="paragraph" w:customStyle="1" w:styleId="Teksttreci40">
    <w:name w:val="Tekst treści (4)"/>
    <w:basedOn w:val="Normalny"/>
    <w:link w:val="Teksttreci4"/>
    <w:unhideWhenUsed/>
    <w:rsid w:val="00EC0769"/>
    <w:pPr>
      <w:shd w:val="clear" w:color="auto" w:fill="FFFFFF"/>
      <w:spacing w:after="60" w:line="250" w:lineRule="exact"/>
      <w:ind w:hanging="360"/>
      <w:jc w:val="both"/>
    </w:pPr>
    <w:rPr>
      <w:i/>
      <w:sz w:val="20"/>
      <w:szCs w:val="20"/>
    </w:rPr>
  </w:style>
  <w:style w:type="character" w:customStyle="1" w:styleId="Teksttreci">
    <w:name w:val="Tekst treści_"/>
    <w:link w:val="Teksttreci1"/>
    <w:unhideWhenUsed/>
    <w:locked/>
    <w:rsid w:val="00EC0769"/>
    <w:rPr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unhideWhenUsed/>
    <w:rsid w:val="00EC0769"/>
    <w:pPr>
      <w:shd w:val="clear" w:color="auto" w:fill="FFFFFF"/>
      <w:spacing w:after="180" w:line="370" w:lineRule="exact"/>
      <w:ind w:hanging="2400"/>
      <w:jc w:val="center"/>
    </w:pPr>
    <w:rPr>
      <w:sz w:val="20"/>
      <w:szCs w:val="20"/>
    </w:rPr>
  </w:style>
  <w:style w:type="paragraph" w:customStyle="1" w:styleId="Teksttreci21">
    <w:name w:val="Tekst treści (2)1"/>
    <w:basedOn w:val="Normalny"/>
    <w:uiPriority w:val="99"/>
    <w:unhideWhenUsed/>
    <w:rsid w:val="00EC0769"/>
    <w:pPr>
      <w:shd w:val="clear" w:color="auto" w:fill="FFFFFF"/>
      <w:spacing w:after="900" w:line="240" w:lineRule="atLeast"/>
      <w:ind w:hanging="720"/>
      <w:jc w:val="right"/>
    </w:pPr>
    <w:rPr>
      <w:rFonts w:ascii="Calibri" w:eastAsia="Calibri" w:hAnsi="Calibri"/>
      <w:b/>
      <w:sz w:val="20"/>
    </w:rPr>
  </w:style>
  <w:style w:type="paragraph" w:customStyle="1" w:styleId="Tekstpodstawowywcity34">
    <w:name w:val="Tekst podstawowy wcięty 34"/>
    <w:basedOn w:val="Normalny"/>
    <w:rsid w:val="005F4F18"/>
    <w:pPr>
      <w:tabs>
        <w:tab w:val="left" w:pos="-21578"/>
      </w:tabs>
      <w:suppressAutoHyphens/>
      <w:ind w:left="709" w:hanging="425"/>
      <w:jc w:val="both"/>
    </w:pPr>
    <w:rPr>
      <w:rFonts w:ascii="Verdana" w:eastAsia="Times New Roman" w:hAnsi="Verdana"/>
      <w:kern w:val="2"/>
      <w:sz w:val="22"/>
      <w:lang w:eastAsia="ar-SA"/>
    </w:rPr>
  </w:style>
  <w:style w:type="paragraph" w:customStyle="1" w:styleId="service-tag">
    <w:name w:val="service-tag"/>
    <w:basedOn w:val="Normalny"/>
    <w:rsid w:val="00006DE3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paragraph" w:customStyle="1" w:styleId="Tekstpodstawowy31">
    <w:name w:val="Tekst podstawowy 31"/>
    <w:basedOn w:val="Normalny"/>
    <w:qFormat/>
    <w:rsid w:val="00355541"/>
    <w:pPr>
      <w:suppressAutoHyphens/>
      <w:spacing w:after="240"/>
      <w:jc w:val="both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Styl1">
    <w:name w:val="Styl1"/>
    <w:basedOn w:val="Normalny"/>
    <w:rsid w:val="00355541"/>
    <w:pPr>
      <w:widowControl w:val="0"/>
      <w:suppressAutoHyphens/>
      <w:spacing w:before="240"/>
      <w:jc w:val="both"/>
    </w:pPr>
    <w:rPr>
      <w:rFonts w:ascii="Arial" w:eastAsia="Times New Roman" w:hAnsi="Arial" w:cs="Arial"/>
      <w:szCs w:val="20"/>
      <w:lang w:eastAsia="ar-SA"/>
    </w:rPr>
  </w:style>
  <w:style w:type="character" w:customStyle="1" w:styleId="AkapitzlistZnak">
    <w:name w:val="Akapit z listą Znak"/>
    <w:aliases w:val="Signature Znak,L1 Znak,Numerowanie Znak,2 heading Znak,A_wyliczenie Znak,K-P_odwolanie Znak,Akapit z listą5 Znak,maz_wyliczenie Znak,opis dzialania Znak,T_SZ_List Paragraph Znak,normalny tekst Znak,Akapit z listą BS Znak"/>
    <w:link w:val="Akapitzlist"/>
    <w:uiPriority w:val="34"/>
    <w:qFormat/>
    <w:rsid w:val="003B194D"/>
    <w:rPr>
      <w:rFonts w:ascii="Calibri" w:eastAsia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rsid w:val="00B33C66"/>
  </w:style>
  <w:style w:type="paragraph" w:customStyle="1" w:styleId="arimr">
    <w:name w:val="arimr"/>
    <w:basedOn w:val="Normalny"/>
    <w:rsid w:val="004866E7"/>
    <w:pPr>
      <w:widowControl w:val="0"/>
      <w:snapToGrid w:val="0"/>
      <w:spacing w:line="360" w:lineRule="auto"/>
    </w:pPr>
    <w:rPr>
      <w:rFonts w:eastAsia="Times New Roman"/>
      <w:szCs w:val="20"/>
      <w:lang w:val="en-US"/>
    </w:rPr>
  </w:style>
  <w:style w:type="paragraph" w:customStyle="1" w:styleId="Teksttreci0">
    <w:name w:val="Tekst treści"/>
    <w:basedOn w:val="Normalny"/>
    <w:rsid w:val="00780A5C"/>
    <w:pPr>
      <w:shd w:val="clear" w:color="auto" w:fill="FFFFFF"/>
      <w:spacing w:line="0" w:lineRule="atLeast"/>
      <w:ind w:hanging="1700"/>
    </w:pPr>
    <w:rPr>
      <w:rFonts w:ascii="Verdana" w:eastAsia="Verdana" w:hAnsi="Verdana" w:cs="Verdana"/>
      <w:sz w:val="19"/>
      <w:szCs w:val="19"/>
      <w:lang w:val="cs-CZ"/>
    </w:rPr>
  </w:style>
  <w:style w:type="character" w:customStyle="1" w:styleId="TeksttreciPogrubienie">
    <w:name w:val="Tekst treści + Pogrubienie"/>
    <w:rsid w:val="00780A5C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paragraph" w:styleId="Tekstpodstawowy3">
    <w:name w:val="Body Text 3"/>
    <w:basedOn w:val="Normalny"/>
    <w:link w:val="Tekstpodstawowy3Znak"/>
    <w:rsid w:val="001C4849"/>
    <w:pPr>
      <w:spacing w:after="120"/>
    </w:pPr>
    <w:rPr>
      <w:rFonts w:eastAsia="Times New Roman"/>
      <w:sz w:val="16"/>
      <w:szCs w:val="16"/>
    </w:rPr>
  </w:style>
  <w:style w:type="character" w:customStyle="1" w:styleId="Tekstpodstawowy3Znak">
    <w:name w:val="Tekst podstawowy 3 Znak"/>
    <w:link w:val="Tekstpodstawowy3"/>
    <w:rsid w:val="001C4849"/>
    <w:rPr>
      <w:rFonts w:eastAsia="Times New Roman"/>
      <w:sz w:val="16"/>
      <w:szCs w:val="16"/>
    </w:rPr>
  </w:style>
  <w:style w:type="character" w:customStyle="1" w:styleId="pktZnak">
    <w:name w:val="pkt Znak"/>
    <w:link w:val="pkt"/>
    <w:rsid w:val="00355113"/>
    <w:rPr>
      <w:sz w:val="24"/>
      <w:szCs w:val="24"/>
    </w:rPr>
  </w:style>
  <w:style w:type="paragraph" w:customStyle="1" w:styleId="Tiret1">
    <w:name w:val="Tiret 1"/>
    <w:basedOn w:val="Normalny"/>
    <w:rsid w:val="00A77F50"/>
    <w:pPr>
      <w:numPr>
        <w:numId w:val="37"/>
      </w:numPr>
      <w:spacing w:before="120" w:after="120"/>
      <w:jc w:val="both"/>
    </w:pPr>
    <w:rPr>
      <w:rFonts w:eastAsia="Calibri"/>
      <w:szCs w:val="22"/>
      <w:lang w:eastAsia="en-GB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57AF6"/>
    <w:rPr>
      <w:color w:val="605E5C"/>
      <w:shd w:val="clear" w:color="auto" w:fill="E1DFDD"/>
    </w:rPr>
  </w:style>
  <w:style w:type="character" w:customStyle="1" w:styleId="alb-s">
    <w:name w:val="a_lb-s"/>
    <w:basedOn w:val="Domylnaczcionkaakapitu"/>
    <w:rsid w:val="00FF30BC"/>
  </w:style>
  <w:style w:type="character" w:customStyle="1" w:styleId="apple-converted-space">
    <w:name w:val="apple-converted-space"/>
    <w:basedOn w:val="Domylnaczcionkaakapitu"/>
    <w:rsid w:val="00FF30BC"/>
  </w:style>
  <w:style w:type="character" w:styleId="UyteHipercze">
    <w:name w:val="FollowedHyperlink"/>
    <w:basedOn w:val="Domylnaczcionkaakapitu"/>
    <w:rsid w:val="00AC555C"/>
    <w:rPr>
      <w:color w:val="954F72" w:themeColor="followedHyperlink"/>
      <w:u w:val="single"/>
    </w:rPr>
  </w:style>
  <w:style w:type="character" w:customStyle="1" w:styleId="FontStyle26">
    <w:name w:val="Font Style26"/>
    <w:rsid w:val="0057608F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43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6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1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7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60524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640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69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1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11169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4106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69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8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8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33553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509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33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AEF76F-7784-E742-B2E0-4B23CC1C3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314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 i załączniki - nie stosuje sie ustawy pzp</vt:lpstr>
    </vt:vector>
  </TitlesOfParts>
  <Manager/>
  <Company>.</Company>
  <LinksUpToDate>false</LinksUpToDate>
  <CharactersWithSpaces>2196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 i załączniki - nie stosuje sie ustawy pzp</dc:title>
  <dc:subject/>
  <dc:creator>Piotr Sperczyński</dc:creator>
  <cp:keywords/>
  <dc:description/>
  <cp:lastModifiedBy>Sławomir Widomski</cp:lastModifiedBy>
  <cp:revision>6</cp:revision>
  <cp:lastPrinted>2024-10-08T08:59:00Z</cp:lastPrinted>
  <dcterms:created xsi:type="dcterms:W3CDTF">2026-02-08T15:55:00Z</dcterms:created>
  <dcterms:modified xsi:type="dcterms:W3CDTF">2026-04-29T08:59:00Z</dcterms:modified>
  <cp:category/>
</cp:coreProperties>
</file>